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01B" w:rsidRDefault="006A201B">
      <w:pPr>
        <w:jc w:val="center"/>
        <w:rPr>
          <w:bCs/>
          <w:sz w:val="24"/>
          <w:szCs w:val="24"/>
        </w:rPr>
      </w:pPr>
      <w:r>
        <w:rPr>
          <w:bCs/>
          <w:noProof/>
          <w:sz w:val="24"/>
          <w:szCs w:val="24"/>
          <w:lang w:eastAsia="ru-RU"/>
        </w:rPr>
        <w:drawing>
          <wp:inline distT="0" distB="0" distL="0" distR="0">
            <wp:extent cx="5620713" cy="9268784"/>
            <wp:effectExtent l="4763" t="0" r="4127" b="4128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итул Шаймарданов..jpe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5624317" cy="92747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201B" w:rsidRDefault="006A201B">
      <w:pPr>
        <w:jc w:val="center"/>
        <w:rPr>
          <w:bCs/>
          <w:sz w:val="24"/>
          <w:szCs w:val="24"/>
        </w:rPr>
      </w:pPr>
    </w:p>
    <w:p w:rsidR="006A201B" w:rsidRDefault="006A201B">
      <w:pPr>
        <w:jc w:val="center"/>
        <w:rPr>
          <w:bCs/>
          <w:sz w:val="24"/>
          <w:szCs w:val="24"/>
        </w:rPr>
      </w:pPr>
    </w:p>
    <w:p w:rsidR="006A201B" w:rsidRDefault="006A201B">
      <w:pPr>
        <w:jc w:val="center"/>
        <w:rPr>
          <w:bCs/>
          <w:sz w:val="24"/>
          <w:szCs w:val="24"/>
        </w:rPr>
      </w:pPr>
    </w:p>
    <w:p w:rsidR="006A201B" w:rsidRDefault="006A201B">
      <w:pPr>
        <w:jc w:val="center"/>
        <w:rPr>
          <w:bCs/>
          <w:sz w:val="24"/>
          <w:szCs w:val="24"/>
        </w:rPr>
      </w:pPr>
    </w:p>
    <w:p w:rsidR="006A201B" w:rsidRDefault="006A201B">
      <w:pPr>
        <w:jc w:val="center"/>
        <w:rPr>
          <w:bCs/>
          <w:sz w:val="24"/>
          <w:szCs w:val="24"/>
        </w:rPr>
      </w:pPr>
    </w:p>
    <w:p w:rsidR="006A201B" w:rsidRDefault="006A201B">
      <w:pPr>
        <w:jc w:val="center"/>
        <w:rPr>
          <w:bCs/>
          <w:sz w:val="24"/>
          <w:szCs w:val="24"/>
        </w:rPr>
      </w:pPr>
    </w:p>
    <w:p w:rsidR="009C6A58" w:rsidRDefault="004E6E5F">
      <w:pPr>
        <w:jc w:val="center"/>
        <w:rPr>
          <w:bCs/>
          <w:sz w:val="24"/>
          <w:szCs w:val="24"/>
        </w:rPr>
      </w:pPr>
      <w:bookmarkStart w:id="0" w:name="_GoBack"/>
      <w:bookmarkEnd w:id="0"/>
      <w:r>
        <w:rPr>
          <w:bCs/>
          <w:sz w:val="24"/>
          <w:szCs w:val="24"/>
        </w:rPr>
        <w:lastRenderedPageBreak/>
        <w:t xml:space="preserve">Муниципальное общеобразовательное  бюджетное учреждение   «Средняя общеобразовательная школа №1 им. </w:t>
      </w:r>
      <w:proofErr w:type="spellStart"/>
      <w:r>
        <w:rPr>
          <w:bCs/>
          <w:sz w:val="24"/>
          <w:szCs w:val="24"/>
        </w:rPr>
        <w:t>М.Абдуллина</w:t>
      </w:r>
      <w:proofErr w:type="spellEnd"/>
      <w:r>
        <w:rPr>
          <w:bCs/>
          <w:sz w:val="24"/>
          <w:szCs w:val="24"/>
        </w:rPr>
        <w:t xml:space="preserve">  с. Киргиз-</w:t>
      </w:r>
      <w:proofErr w:type="spellStart"/>
      <w:r>
        <w:rPr>
          <w:bCs/>
          <w:sz w:val="24"/>
          <w:szCs w:val="24"/>
        </w:rPr>
        <w:t>Мияки</w:t>
      </w:r>
      <w:proofErr w:type="spellEnd"/>
      <w:r>
        <w:rPr>
          <w:bCs/>
          <w:sz w:val="24"/>
          <w:szCs w:val="24"/>
        </w:rPr>
        <w:t xml:space="preserve">  муниципального района </w:t>
      </w:r>
      <w:proofErr w:type="spellStart"/>
      <w:r>
        <w:rPr>
          <w:bCs/>
          <w:sz w:val="24"/>
          <w:szCs w:val="24"/>
        </w:rPr>
        <w:t>Миякинский</w:t>
      </w:r>
      <w:proofErr w:type="spellEnd"/>
      <w:r>
        <w:rPr>
          <w:bCs/>
          <w:sz w:val="24"/>
          <w:szCs w:val="24"/>
        </w:rPr>
        <w:t xml:space="preserve"> район Республики Башкортостан »</w:t>
      </w:r>
    </w:p>
    <w:p w:rsidR="009C6A58" w:rsidRDefault="009C6A58">
      <w:pPr>
        <w:jc w:val="center"/>
        <w:rPr>
          <w:bCs/>
          <w:sz w:val="24"/>
          <w:szCs w:val="24"/>
        </w:rPr>
      </w:pPr>
    </w:p>
    <w:tbl>
      <w:tblPr>
        <w:tblW w:w="15876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5346"/>
        <w:gridCol w:w="5263"/>
        <w:gridCol w:w="5267"/>
      </w:tblGrid>
      <w:tr w:rsidR="009C6A58">
        <w:trPr>
          <w:trHeight w:val="3366"/>
          <w:jc w:val="center"/>
        </w:trPr>
        <w:tc>
          <w:tcPr>
            <w:tcW w:w="53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9C6A58" w:rsidRDefault="004E6E5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«Рассмотрено»</w:t>
            </w:r>
          </w:p>
          <w:p w:rsidR="009C6A58" w:rsidRDefault="004E6E5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Руководитель МО</w:t>
            </w:r>
          </w:p>
          <w:p w:rsidR="009C6A58" w:rsidRDefault="004E6E5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_______/Бутенко А.А /</w:t>
            </w:r>
          </w:p>
          <w:p w:rsidR="009C6A58" w:rsidRDefault="004E6E5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Протокол № _____  </w:t>
            </w:r>
            <w:proofErr w:type="gramStart"/>
            <w:r>
              <w:rPr>
                <w:bCs/>
                <w:sz w:val="24"/>
                <w:szCs w:val="24"/>
              </w:rPr>
              <w:t>от</w:t>
            </w:r>
            <w:proofErr w:type="gramEnd"/>
          </w:p>
          <w:p w:rsidR="009C6A58" w:rsidRDefault="004E6E5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«__»___________20___г.</w:t>
            </w:r>
          </w:p>
          <w:p w:rsidR="009C6A58" w:rsidRDefault="009C6A5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9C6A58" w:rsidRDefault="004E6E5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«Согласовано»</w:t>
            </w:r>
          </w:p>
          <w:p w:rsidR="009C6A58" w:rsidRDefault="004E6E5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Заместитель директора по УВР</w:t>
            </w:r>
          </w:p>
          <w:p w:rsidR="009C6A58" w:rsidRDefault="004E6E5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_________/</w:t>
            </w:r>
            <w:proofErr w:type="spellStart"/>
            <w:r>
              <w:rPr>
                <w:bCs/>
                <w:sz w:val="24"/>
                <w:szCs w:val="24"/>
              </w:rPr>
              <w:t>Е.Г.Мингазова</w:t>
            </w:r>
            <w:proofErr w:type="spellEnd"/>
            <w:r>
              <w:rPr>
                <w:bCs/>
                <w:sz w:val="24"/>
                <w:szCs w:val="24"/>
              </w:rPr>
              <w:t xml:space="preserve"> /</w:t>
            </w:r>
          </w:p>
          <w:p w:rsidR="009C6A58" w:rsidRDefault="009C6A58">
            <w:pPr>
              <w:jc w:val="center"/>
              <w:rPr>
                <w:bCs/>
                <w:sz w:val="24"/>
                <w:szCs w:val="24"/>
              </w:rPr>
            </w:pPr>
          </w:p>
          <w:p w:rsidR="009C6A58" w:rsidRDefault="004E6E5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«__»_______________20____г.</w:t>
            </w:r>
          </w:p>
          <w:p w:rsidR="009C6A58" w:rsidRDefault="009C6A5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C6A58" w:rsidRDefault="004E6E5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«Утверждено»</w:t>
            </w:r>
          </w:p>
          <w:p w:rsidR="009C6A58" w:rsidRDefault="004E6E5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Директор МОБУ СОШ №1</w:t>
            </w:r>
          </w:p>
          <w:p w:rsidR="009C6A58" w:rsidRDefault="004E6E5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им. </w:t>
            </w:r>
            <w:proofErr w:type="spellStart"/>
            <w:r>
              <w:rPr>
                <w:bCs/>
                <w:sz w:val="24"/>
                <w:szCs w:val="24"/>
              </w:rPr>
              <w:t>М.Абдуллина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с</w:t>
            </w:r>
            <w:proofErr w:type="gramStart"/>
            <w:r>
              <w:rPr>
                <w:bCs/>
                <w:sz w:val="24"/>
                <w:szCs w:val="24"/>
              </w:rPr>
              <w:t>.К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- </w:t>
            </w:r>
            <w:proofErr w:type="spellStart"/>
            <w:r>
              <w:rPr>
                <w:bCs/>
                <w:sz w:val="24"/>
                <w:szCs w:val="24"/>
              </w:rPr>
              <w:t>Мияки</w:t>
            </w:r>
            <w:proofErr w:type="spellEnd"/>
          </w:p>
          <w:p w:rsidR="009C6A58" w:rsidRDefault="004E6E5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________/</w:t>
            </w:r>
            <w:proofErr w:type="spellStart"/>
            <w:r>
              <w:rPr>
                <w:bCs/>
                <w:sz w:val="24"/>
                <w:szCs w:val="24"/>
              </w:rPr>
              <w:t>Р.Ф.Якупов</w:t>
            </w:r>
            <w:proofErr w:type="spellEnd"/>
            <w:r>
              <w:rPr>
                <w:bCs/>
                <w:sz w:val="24"/>
                <w:szCs w:val="24"/>
              </w:rPr>
              <w:t xml:space="preserve">  /</w:t>
            </w:r>
          </w:p>
          <w:p w:rsidR="009C6A58" w:rsidRDefault="004E6E5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Приказ № _____</w:t>
            </w:r>
          </w:p>
          <w:p w:rsidR="009C6A58" w:rsidRDefault="004E6E5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от «__»______</w:t>
            </w:r>
            <w:r>
              <w:rPr>
                <w:bCs/>
                <w:sz w:val="24"/>
                <w:szCs w:val="24"/>
              </w:rPr>
              <w:t>________20____г.</w:t>
            </w:r>
          </w:p>
          <w:p w:rsidR="009C6A58" w:rsidRDefault="009C6A58">
            <w:pPr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9C6A58" w:rsidRDefault="009C6A58">
      <w:pPr>
        <w:jc w:val="center"/>
        <w:rPr>
          <w:b/>
          <w:bCs/>
          <w:sz w:val="24"/>
          <w:szCs w:val="24"/>
        </w:rPr>
      </w:pPr>
    </w:p>
    <w:p w:rsidR="009C6A58" w:rsidRDefault="009C6A58">
      <w:pPr>
        <w:jc w:val="center"/>
        <w:rPr>
          <w:b/>
          <w:bCs/>
          <w:sz w:val="24"/>
          <w:szCs w:val="24"/>
        </w:rPr>
      </w:pPr>
    </w:p>
    <w:p w:rsidR="009C6A58" w:rsidRDefault="009C6A58">
      <w:pPr>
        <w:jc w:val="center"/>
        <w:rPr>
          <w:b/>
          <w:bCs/>
          <w:sz w:val="24"/>
          <w:szCs w:val="24"/>
        </w:rPr>
      </w:pPr>
    </w:p>
    <w:p w:rsidR="009C6A58" w:rsidRDefault="009C6A58">
      <w:pPr>
        <w:jc w:val="center"/>
        <w:rPr>
          <w:b/>
          <w:bCs/>
          <w:sz w:val="24"/>
          <w:szCs w:val="24"/>
        </w:rPr>
      </w:pPr>
    </w:p>
    <w:p w:rsidR="009C6A58" w:rsidRDefault="004E6E5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Рабочая программа</w:t>
      </w:r>
    </w:p>
    <w:p w:rsidR="009C6A58" w:rsidRDefault="004E6E5F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 предмету  </w:t>
      </w:r>
      <w:r>
        <w:rPr>
          <w:bCs/>
          <w:sz w:val="24"/>
          <w:szCs w:val="24"/>
        </w:rPr>
        <w:t>обществознание</w:t>
      </w:r>
    </w:p>
    <w:p w:rsidR="009C6A58" w:rsidRDefault="004E6E5F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классы </w:t>
      </w:r>
      <w:r>
        <w:rPr>
          <w:bCs/>
          <w:sz w:val="24"/>
          <w:szCs w:val="24"/>
        </w:rPr>
        <w:t xml:space="preserve">9 </w:t>
      </w:r>
      <w:proofErr w:type="spellStart"/>
      <w:r>
        <w:rPr>
          <w:bCs/>
          <w:sz w:val="24"/>
          <w:szCs w:val="24"/>
        </w:rPr>
        <w:t>а</w:t>
      </w:r>
      <w:proofErr w:type="gramStart"/>
      <w:r>
        <w:rPr>
          <w:bCs/>
          <w:sz w:val="24"/>
          <w:szCs w:val="24"/>
        </w:rPr>
        <w:t>,б</w:t>
      </w:r>
      <w:proofErr w:type="gramEnd"/>
      <w:r>
        <w:rPr>
          <w:bCs/>
          <w:sz w:val="24"/>
          <w:szCs w:val="24"/>
        </w:rPr>
        <w:t>,в,г</w:t>
      </w:r>
      <w:proofErr w:type="spellEnd"/>
    </w:p>
    <w:p w:rsidR="009C6A58" w:rsidRDefault="004E6E5F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учитель:  </w:t>
      </w:r>
      <w:proofErr w:type="spellStart"/>
      <w:r>
        <w:rPr>
          <w:bCs/>
          <w:sz w:val="24"/>
          <w:szCs w:val="24"/>
        </w:rPr>
        <w:t>Шаймарданов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Реваль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Зульфатович</w:t>
      </w:r>
      <w:proofErr w:type="spellEnd"/>
    </w:p>
    <w:p w:rsidR="009C6A58" w:rsidRDefault="004E6E5F">
      <w:pPr>
        <w:jc w:val="center"/>
        <w:rPr>
          <w:bCs/>
          <w:sz w:val="24"/>
          <w:szCs w:val="24"/>
          <w:u w:val="single"/>
        </w:rPr>
      </w:pPr>
      <w:r>
        <w:rPr>
          <w:bCs/>
          <w:sz w:val="24"/>
          <w:szCs w:val="24"/>
          <w:u w:val="single"/>
        </w:rPr>
        <w:t>20</w:t>
      </w:r>
      <w:r>
        <w:rPr>
          <w:bCs/>
          <w:sz w:val="24"/>
          <w:szCs w:val="24"/>
          <w:u w:val="single"/>
        </w:rPr>
        <w:t>23</w:t>
      </w:r>
      <w:r>
        <w:rPr>
          <w:bCs/>
          <w:sz w:val="24"/>
          <w:szCs w:val="24"/>
          <w:u w:val="single"/>
        </w:rPr>
        <w:t>-20</w:t>
      </w:r>
      <w:r>
        <w:rPr>
          <w:bCs/>
          <w:sz w:val="24"/>
          <w:szCs w:val="24"/>
          <w:u w:val="single"/>
        </w:rPr>
        <w:t>24</w:t>
      </w:r>
      <w:r>
        <w:rPr>
          <w:bCs/>
          <w:sz w:val="24"/>
          <w:szCs w:val="24"/>
          <w:u w:val="single"/>
        </w:rPr>
        <w:t xml:space="preserve"> учебный год</w:t>
      </w:r>
    </w:p>
    <w:p w:rsidR="009C6A58" w:rsidRDefault="009C6A58">
      <w:pPr>
        <w:pStyle w:val="a3"/>
        <w:rPr>
          <w:sz w:val="20"/>
        </w:rPr>
      </w:pPr>
    </w:p>
    <w:p w:rsidR="009C6A58" w:rsidRDefault="009C6A58">
      <w:pPr>
        <w:pStyle w:val="a3"/>
        <w:rPr>
          <w:sz w:val="20"/>
        </w:rPr>
      </w:pPr>
    </w:p>
    <w:p w:rsidR="009C6A58" w:rsidRDefault="009C6A58">
      <w:pPr>
        <w:pStyle w:val="a3"/>
        <w:rPr>
          <w:sz w:val="20"/>
        </w:rPr>
      </w:pPr>
    </w:p>
    <w:p w:rsidR="009C6A58" w:rsidRDefault="009C6A58">
      <w:pPr>
        <w:pStyle w:val="a3"/>
        <w:rPr>
          <w:sz w:val="20"/>
        </w:rPr>
      </w:pPr>
    </w:p>
    <w:p w:rsidR="009C6A58" w:rsidRDefault="009C6A58">
      <w:pPr>
        <w:pStyle w:val="a3"/>
        <w:rPr>
          <w:sz w:val="20"/>
        </w:rPr>
      </w:pPr>
    </w:p>
    <w:p w:rsidR="009C6A58" w:rsidRDefault="009C6A58">
      <w:pPr>
        <w:pStyle w:val="a3"/>
        <w:rPr>
          <w:sz w:val="20"/>
        </w:rPr>
      </w:pPr>
    </w:p>
    <w:p w:rsidR="009C6A58" w:rsidRDefault="009C6A58">
      <w:pPr>
        <w:pStyle w:val="a3"/>
        <w:rPr>
          <w:sz w:val="20"/>
        </w:rPr>
      </w:pPr>
    </w:p>
    <w:p w:rsidR="009C6A58" w:rsidRDefault="009C6A58">
      <w:pPr>
        <w:pStyle w:val="a3"/>
        <w:rPr>
          <w:sz w:val="20"/>
        </w:rPr>
      </w:pPr>
    </w:p>
    <w:p w:rsidR="009C6A58" w:rsidRDefault="009C6A58">
      <w:pPr>
        <w:pStyle w:val="a3"/>
        <w:rPr>
          <w:sz w:val="20"/>
        </w:rPr>
      </w:pPr>
    </w:p>
    <w:p w:rsidR="009C6A58" w:rsidRDefault="009C6A58">
      <w:pPr>
        <w:pStyle w:val="a3"/>
        <w:rPr>
          <w:sz w:val="20"/>
        </w:rPr>
      </w:pPr>
    </w:p>
    <w:p w:rsidR="009C6A58" w:rsidRDefault="009C6A58">
      <w:pPr>
        <w:pStyle w:val="a3"/>
        <w:rPr>
          <w:sz w:val="20"/>
        </w:rPr>
      </w:pPr>
    </w:p>
    <w:p w:rsidR="009C6A58" w:rsidRDefault="009C6A58">
      <w:pPr>
        <w:pStyle w:val="a3"/>
        <w:rPr>
          <w:sz w:val="20"/>
        </w:rPr>
      </w:pPr>
    </w:p>
    <w:p w:rsidR="009C6A58" w:rsidRDefault="004E6E5F">
      <w:pPr>
        <w:pStyle w:val="a3"/>
        <w:ind w:firstLineChars="3400" w:firstLine="6800"/>
        <w:rPr>
          <w:sz w:val="20"/>
        </w:rPr>
      </w:pPr>
      <w:r>
        <w:rPr>
          <w:sz w:val="20"/>
        </w:rPr>
        <w:t>Киргиз</w:t>
      </w:r>
      <w:r>
        <w:rPr>
          <w:sz w:val="20"/>
        </w:rPr>
        <w:t>-</w:t>
      </w:r>
      <w:proofErr w:type="spellStart"/>
      <w:r>
        <w:rPr>
          <w:sz w:val="20"/>
        </w:rPr>
        <w:t>Мияки</w:t>
      </w:r>
      <w:proofErr w:type="spellEnd"/>
      <w:r>
        <w:rPr>
          <w:sz w:val="20"/>
        </w:rPr>
        <w:t xml:space="preserve"> 2024</w:t>
      </w:r>
    </w:p>
    <w:p w:rsidR="009C6A58" w:rsidRDefault="009C6A58">
      <w:pPr>
        <w:pStyle w:val="a3"/>
        <w:rPr>
          <w:sz w:val="20"/>
        </w:rPr>
      </w:pPr>
    </w:p>
    <w:p w:rsidR="009C6A58" w:rsidRDefault="009C6A58">
      <w:pPr>
        <w:pStyle w:val="a3"/>
        <w:rPr>
          <w:sz w:val="20"/>
        </w:rPr>
      </w:pPr>
    </w:p>
    <w:p w:rsidR="009C6A58" w:rsidRDefault="009C6A58">
      <w:pPr>
        <w:pStyle w:val="a3"/>
        <w:rPr>
          <w:sz w:val="20"/>
        </w:rPr>
      </w:pPr>
    </w:p>
    <w:p w:rsidR="009C6A58" w:rsidRDefault="009C6A58">
      <w:pPr>
        <w:pStyle w:val="a3"/>
        <w:rPr>
          <w:sz w:val="20"/>
        </w:rPr>
      </w:pPr>
    </w:p>
    <w:p w:rsidR="009C6A58" w:rsidRDefault="004E6E5F">
      <w:pPr>
        <w:spacing w:before="127" w:line="276" w:lineRule="exact"/>
        <w:ind w:left="4829" w:right="4511"/>
        <w:jc w:val="center"/>
        <w:rPr>
          <w:sz w:val="24"/>
        </w:rPr>
      </w:pPr>
      <w:r>
        <w:rPr>
          <w:sz w:val="24"/>
        </w:rPr>
        <w:t>ПОЯСНИТЕЛЬНАЯ</w:t>
      </w:r>
      <w:r>
        <w:rPr>
          <w:spacing w:val="-6"/>
          <w:sz w:val="24"/>
        </w:rPr>
        <w:t xml:space="preserve"> </w:t>
      </w:r>
      <w:r>
        <w:rPr>
          <w:sz w:val="24"/>
        </w:rPr>
        <w:t>ЗАПИСКА</w:t>
      </w:r>
    </w:p>
    <w:p w:rsidR="009C6A58" w:rsidRDefault="004E6E5F">
      <w:pPr>
        <w:pStyle w:val="a3"/>
        <w:tabs>
          <w:tab w:val="left" w:pos="5945"/>
        </w:tabs>
        <w:spacing w:line="247" w:lineRule="auto"/>
        <w:ind w:left="453" w:right="366" w:firstLine="216"/>
      </w:pPr>
      <w:r>
        <w:t>Рабочая</w:t>
      </w:r>
      <w:r>
        <w:rPr>
          <w:spacing w:val="-3"/>
        </w:rPr>
        <w:t xml:space="preserve"> </w:t>
      </w:r>
      <w:r>
        <w:t>программа</w:t>
      </w:r>
      <w:r>
        <w:rPr>
          <w:spacing w:val="-7"/>
        </w:rPr>
        <w:t xml:space="preserve"> </w:t>
      </w:r>
      <w:r>
        <w:t>элективного</w:t>
      </w:r>
      <w:r>
        <w:rPr>
          <w:spacing w:val="-4"/>
        </w:rPr>
        <w:t xml:space="preserve"> </w:t>
      </w:r>
      <w:r>
        <w:t>курса</w:t>
      </w:r>
      <w:r>
        <w:rPr>
          <w:spacing w:val="-4"/>
        </w:rPr>
        <w:t xml:space="preserve"> </w:t>
      </w:r>
      <w:r>
        <w:t>для</w:t>
      </w:r>
      <w:r>
        <w:tab/>
        <w:t>9</w:t>
      </w:r>
      <w:r>
        <w:rPr>
          <w:spacing w:val="-7"/>
        </w:rPr>
        <w:t xml:space="preserve"> </w:t>
      </w:r>
      <w:r>
        <w:t>класса</w:t>
      </w:r>
      <w:r>
        <w:rPr>
          <w:spacing w:val="-7"/>
        </w:rPr>
        <w:t xml:space="preserve"> </w:t>
      </w:r>
      <w:r>
        <w:t>составлена</w:t>
      </w:r>
      <w:r>
        <w:rPr>
          <w:spacing w:val="-7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учетом</w:t>
      </w:r>
      <w:r>
        <w:rPr>
          <w:spacing w:val="-7"/>
        </w:rPr>
        <w:t xml:space="preserve"> </w:t>
      </w:r>
      <w:r>
        <w:t>требований</w:t>
      </w:r>
      <w:r>
        <w:rPr>
          <w:spacing w:val="-7"/>
        </w:rPr>
        <w:t xml:space="preserve"> </w:t>
      </w:r>
      <w:r>
        <w:t>Федерального</w:t>
      </w:r>
      <w:r>
        <w:rPr>
          <w:spacing w:val="-8"/>
        </w:rPr>
        <w:t xml:space="preserve"> </w:t>
      </w:r>
      <w:r>
        <w:t>государственного</w:t>
      </w:r>
      <w:r>
        <w:rPr>
          <w:spacing w:val="-67"/>
        </w:rPr>
        <w:t xml:space="preserve"> </w:t>
      </w:r>
      <w:r>
        <w:t>образовательного</w:t>
      </w:r>
      <w:r>
        <w:rPr>
          <w:spacing w:val="-5"/>
        </w:rPr>
        <w:t xml:space="preserve"> </w:t>
      </w:r>
      <w:r>
        <w:t>стандарта</w:t>
      </w:r>
      <w:r>
        <w:rPr>
          <w:spacing w:val="-3"/>
        </w:rPr>
        <w:t xml:space="preserve"> </w:t>
      </w:r>
      <w:r>
        <w:t>начального</w:t>
      </w:r>
      <w:r>
        <w:rPr>
          <w:spacing w:val="5"/>
        </w:rPr>
        <w:t xml:space="preserve"> </w:t>
      </w:r>
      <w:r>
        <w:t>общего</w:t>
      </w:r>
      <w:r>
        <w:rPr>
          <w:spacing w:val="-5"/>
        </w:rPr>
        <w:t xml:space="preserve"> </w:t>
      </w:r>
      <w:r>
        <w:t>образования,</w:t>
      </w:r>
      <w:r>
        <w:rPr>
          <w:spacing w:val="-7"/>
        </w:rPr>
        <w:t xml:space="preserve"> </w:t>
      </w:r>
      <w:r>
        <w:t>стратегии</w:t>
      </w:r>
      <w:r>
        <w:rPr>
          <w:spacing w:val="-4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воспитания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РФ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период</w:t>
      </w:r>
      <w:r>
        <w:rPr>
          <w:spacing w:val="-2"/>
        </w:rPr>
        <w:t xml:space="preserve"> </w:t>
      </w:r>
      <w:r>
        <w:t>до</w:t>
      </w:r>
      <w:r>
        <w:rPr>
          <w:spacing w:val="-5"/>
        </w:rPr>
        <w:t xml:space="preserve"> </w:t>
      </w:r>
      <w:r>
        <w:t>2025</w:t>
      </w:r>
    </w:p>
    <w:p w:rsidR="009C6A58" w:rsidRDefault="004E6E5F">
      <w:pPr>
        <w:pStyle w:val="a3"/>
        <w:spacing w:before="4"/>
        <w:ind w:left="453"/>
      </w:pPr>
      <w:proofErr w:type="gramStart"/>
      <w:r>
        <w:t>г</w:t>
      </w:r>
      <w:proofErr w:type="gramEnd"/>
      <w:r>
        <w:rPr>
          <w:spacing w:val="1"/>
        </w:rPr>
        <w:t xml:space="preserve"> </w:t>
      </w:r>
      <w:r>
        <w:t>и в соответствии Примерной программой по обществознанию для основной школы. Данный</w:t>
      </w:r>
      <w:r>
        <w:t xml:space="preserve"> курс предназначен для</w:t>
      </w:r>
      <w:r>
        <w:rPr>
          <w:spacing w:val="1"/>
        </w:rPr>
        <w:t xml:space="preserve"> </w:t>
      </w:r>
      <w:r>
        <w:t>учащихся</w:t>
      </w:r>
      <w:r>
        <w:rPr>
          <w:spacing w:val="-2"/>
        </w:rPr>
        <w:t xml:space="preserve"> </w:t>
      </w:r>
      <w:r>
        <w:t>9</w:t>
      </w:r>
      <w:r>
        <w:rPr>
          <w:spacing w:val="-4"/>
        </w:rPr>
        <w:t xml:space="preserve"> </w:t>
      </w:r>
      <w:r>
        <w:t>класса,</w:t>
      </w:r>
      <w:r>
        <w:rPr>
          <w:spacing w:val="-1"/>
        </w:rPr>
        <w:t xml:space="preserve"> </w:t>
      </w:r>
      <w:r>
        <w:t>сделавших</w:t>
      </w:r>
      <w:r>
        <w:rPr>
          <w:spacing w:val="-8"/>
        </w:rPr>
        <w:t xml:space="preserve"> </w:t>
      </w:r>
      <w:r>
        <w:t>свой</w:t>
      </w:r>
      <w:r>
        <w:rPr>
          <w:spacing w:val="-4"/>
        </w:rPr>
        <w:t xml:space="preserve"> </w:t>
      </w:r>
      <w:r>
        <w:t>выбор</w:t>
      </w:r>
      <w:r>
        <w:rPr>
          <w:spacing w:val="-4"/>
        </w:rPr>
        <w:t xml:space="preserve"> </w:t>
      </w:r>
      <w:r>
        <w:t>обществознания</w:t>
      </w:r>
      <w:r>
        <w:rPr>
          <w:spacing w:val="-2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выбору</w:t>
      </w:r>
      <w:r>
        <w:rPr>
          <w:spacing w:val="-8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сдачи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форме</w:t>
      </w:r>
      <w:r>
        <w:rPr>
          <w:spacing w:val="-3"/>
        </w:rPr>
        <w:t xml:space="preserve"> </w:t>
      </w:r>
      <w:r>
        <w:t>ОГЭ.</w:t>
      </w:r>
      <w:r>
        <w:rPr>
          <w:spacing w:val="-1"/>
        </w:rPr>
        <w:t xml:space="preserve"> </w:t>
      </w:r>
      <w:r>
        <w:t>Программа</w:t>
      </w:r>
      <w:r>
        <w:rPr>
          <w:spacing w:val="-67"/>
        </w:rPr>
        <w:t xml:space="preserve"> </w:t>
      </w:r>
      <w:r>
        <w:t>предполагает наличие осознанного выбора девятиклассниками предмета по выбору для сдачи в форме государственной</w:t>
      </w:r>
      <w:r>
        <w:rPr>
          <w:spacing w:val="-67"/>
        </w:rPr>
        <w:t xml:space="preserve"> </w:t>
      </w:r>
      <w:r>
        <w:t xml:space="preserve">итоговой </w:t>
      </w:r>
      <w:r>
        <w:t>аттестации.</w:t>
      </w:r>
    </w:p>
    <w:p w:rsidR="009C6A58" w:rsidRDefault="004E6E5F">
      <w:pPr>
        <w:pStyle w:val="a3"/>
        <w:ind w:left="453"/>
      </w:pPr>
      <w:r>
        <w:t>Программа</w:t>
      </w:r>
      <w:r>
        <w:rPr>
          <w:spacing w:val="-3"/>
        </w:rPr>
        <w:t xml:space="preserve"> </w:t>
      </w:r>
      <w:r>
        <w:t>рассчитана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34</w:t>
      </w:r>
      <w:r>
        <w:rPr>
          <w:spacing w:val="-3"/>
        </w:rPr>
        <w:t xml:space="preserve"> </w:t>
      </w:r>
      <w:r>
        <w:t>часа.</w:t>
      </w:r>
      <w:r>
        <w:rPr>
          <w:spacing w:val="-1"/>
        </w:rPr>
        <w:t xml:space="preserve"> </w:t>
      </w:r>
      <w:r>
        <w:t>Представляется</w:t>
      </w:r>
      <w:r>
        <w:rPr>
          <w:spacing w:val="-2"/>
        </w:rPr>
        <w:t xml:space="preserve"> </w:t>
      </w:r>
      <w:r>
        <w:t>режим</w:t>
      </w:r>
      <w:r>
        <w:rPr>
          <w:spacing w:val="-3"/>
        </w:rPr>
        <w:t xml:space="preserve"> </w:t>
      </w:r>
      <w:r>
        <w:t>прохождения</w:t>
      </w:r>
      <w:r>
        <w:rPr>
          <w:spacing w:val="-2"/>
        </w:rPr>
        <w:t xml:space="preserve"> </w:t>
      </w:r>
      <w:r>
        <w:t>курса:</w:t>
      </w:r>
      <w:r>
        <w:rPr>
          <w:spacing w:val="-9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полугодии</w:t>
      </w:r>
      <w:r>
        <w:rPr>
          <w:spacing w:val="-4"/>
        </w:rPr>
        <w:t xml:space="preserve"> </w:t>
      </w:r>
      <w:r>
        <w:t>9</w:t>
      </w:r>
      <w:r>
        <w:rPr>
          <w:spacing w:val="-4"/>
        </w:rPr>
        <w:t xml:space="preserve"> </w:t>
      </w:r>
      <w:r>
        <w:t>класса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часу</w:t>
      </w:r>
      <w:r>
        <w:rPr>
          <w:spacing w:val="-7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неделю.</w:t>
      </w:r>
    </w:p>
    <w:p w:rsidR="009C6A58" w:rsidRDefault="004E6E5F">
      <w:pPr>
        <w:pStyle w:val="a3"/>
        <w:ind w:left="453" w:right="192"/>
      </w:pPr>
      <w:r>
        <w:t xml:space="preserve">Программа представляет возможность более эффективной организации учебного процесса в целях </w:t>
      </w:r>
      <w:proofErr w:type="gramStart"/>
      <w:r>
        <w:t>реализации</w:t>
      </w:r>
      <w:r>
        <w:rPr>
          <w:spacing w:val="1"/>
        </w:rPr>
        <w:t xml:space="preserve"> </w:t>
      </w:r>
      <w:r>
        <w:t>требований</w:t>
      </w:r>
      <w:r>
        <w:rPr>
          <w:spacing w:val="-8"/>
        </w:rPr>
        <w:t xml:space="preserve"> </w:t>
      </w:r>
      <w:r>
        <w:t>Федеральног</w:t>
      </w:r>
      <w:r>
        <w:t>о</w:t>
      </w:r>
      <w:r>
        <w:rPr>
          <w:spacing w:val="-7"/>
        </w:rPr>
        <w:t xml:space="preserve"> </w:t>
      </w:r>
      <w:r>
        <w:t>компонента</w:t>
      </w:r>
      <w:r>
        <w:rPr>
          <w:spacing w:val="-7"/>
        </w:rPr>
        <w:t xml:space="preserve"> </w:t>
      </w:r>
      <w:r>
        <w:t>Государственного</w:t>
      </w:r>
      <w:r>
        <w:rPr>
          <w:spacing w:val="-6"/>
        </w:rPr>
        <w:t xml:space="preserve"> </w:t>
      </w:r>
      <w:r>
        <w:t>стандарта</w:t>
      </w:r>
      <w:r>
        <w:rPr>
          <w:spacing w:val="-6"/>
        </w:rPr>
        <w:t xml:space="preserve"> </w:t>
      </w:r>
      <w:r>
        <w:t>среднего</w:t>
      </w:r>
      <w:r>
        <w:rPr>
          <w:spacing w:val="-8"/>
        </w:rPr>
        <w:t xml:space="preserve"> </w:t>
      </w:r>
      <w:r>
        <w:t>общего</w:t>
      </w:r>
      <w:r>
        <w:rPr>
          <w:spacing w:val="-7"/>
        </w:rPr>
        <w:t xml:space="preserve"> </w:t>
      </w:r>
      <w:r>
        <w:t>образования</w:t>
      </w:r>
      <w:proofErr w:type="gramEnd"/>
      <w:r>
        <w:rPr>
          <w:spacing w:val="-7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обществознанию</w:t>
      </w:r>
      <w:r>
        <w:rPr>
          <w:spacing w:val="-8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ОГЭ по обществознанию.</w:t>
      </w:r>
    </w:p>
    <w:p w:rsidR="009C6A58" w:rsidRDefault="004E6E5F">
      <w:pPr>
        <w:pStyle w:val="a3"/>
        <w:ind w:left="453" w:right="366"/>
      </w:pPr>
      <w:r>
        <w:rPr>
          <w:u w:val="single"/>
        </w:rPr>
        <w:t>Цели</w:t>
      </w:r>
      <w:r>
        <w:rPr>
          <w:spacing w:val="-5"/>
          <w:u w:val="single"/>
        </w:rPr>
        <w:t xml:space="preserve"> </w:t>
      </w:r>
      <w:r>
        <w:rPr>
          <w:u w:val="single"/>
        </w:rPr>
        <w:t>программы</w:t>
      </w:r>
      <w:r>
        <w:t>:</w:t>
      </w:r>
      <w:r>
        <w:rPr>
          <w:spacing w:val="-9"/>
        </w:rPr>
        <w:t xml:space="preserve"> </w:t>
      </w:r>
      <w:r>
        <w:t>целенаправленная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качественная</w:t>
      </w:r>
      <w:r>
        <w:rPr>
          <w:spacing w:val="-3"/>
        </w:rPr>
        <w:t xml:space="preserve"> </w:t>
      </w:r>
      <w:r>
        <w:t>подготовка</w:t>
      </w:r>
      <w:r>
        <w:rPr>
          <w:spacing w:val="2"/>
        </w:rPr>
        <w:t xml:space="preserve"> </w:t>
      </w:r>
      <w:r>
        <w:t>учащихся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аттестации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форме</w:t>
      </w:r>
      <w:r>
        <w:rPr>
          <w:spacing w:val="-4"/>
        </w:rPr>
        <w:t xml:space="preserve"> </w:t>
      </w:r>
      <w:r>
        <w:t>ОГЭ</w:t>
      </w:r>
      <w:r>
        <w:rPr>
          <w:spacing w:val="-5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обществознанию,</w:t>
      </w:r>
      <w:r>
        <w:rPr>
          <w:spacing w:val="3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содержания</w:t>
      </w:r>
      <w:r>
        <w:rPr>
          <w:spacing w:val="2"/>
        </w:rPr>
        <w:t xml:space="preserve"> </w:t>
      </w:r>
      <w:r>
        <w:t>образовательной области.</w:t>
      </w:r>
    </w:p>
    <w:p w:rsidR="009C6A58" w:rsidRDefault="004E6E5F">
      <w:pPr>
        <w:pStyle w:val="a3"/>
        <w:spacing w:before="2" w:line="322" w:lineRule="exact"/>
        <w:ind w:left="453"/>
      </w:pPr>
      <w:r>
        <w:rPr>
          <w:u w:val="single"/>
        </w:rPr>
        <w:t>Задачи</w:t>
      </w:r>
      <w:r>
        <w:rPr>
          <w:spacing w:val="-2"/>
          <w:u w:val="single"/>
        </w:rPr>
        <w:t xml:space="preserve"> </w:t>
      </w:r>
      <w:r>
        <w:rPr>
          <w:u w:val="single"/>
        </w:rPr>
        <w:t>программы</w:t>
      </w:r>
      <w:r>
        <w:t>:</w:t>
      </w:r>
    </w:p>
    <w:p w:rsidR="009C6A58" w:rsidRDefault="004E6E5F">
      <w:pPr>
        <w:pStyle w:val="a4"/>
        <w:numPr>
          <w:ilvl w:val="0"/>
          <w:numId w:val="1"/>
        </w:numPr>
        <w:tabs>
          <w:tab w:val="left" w:pos="617"/>
        </w:tabs>
        <w:ind w:left="616"/>
        <w:rPr>
          <w:sz w:val="28"/>
        </w:rPr>
      </w:pPr>
      <w:r>
        <w:rPr>
          <w:sz w:val="28"/>
        </w:rPr>
        <w:t>повысить</w:t>
      </w:r>
      <w:r>
        <w:rPr>
          <w:spacing w:val="-8"/>
          <w:sz w:val="28"/>
        </w:rPr>
        <w:t xml:space="preserve"> </w:t>
      </w:r>
      <w:r>
        <w:rPr>
          <w:sz w:val="28"/>
        </w:rPr>
        <w:t>предметную</w:t>
      </w:r>
      <w:r>
        <w:rPr>
          <w:spacing w:val="-7"/>
          <w:sz w:val="28"/>
        </w:rPr>
        <w:t xml:space="preserve"> </w:t>
      </w:r>
      <w:r>
        <w:rPr>
          <w:sz w:val="28"/>
        </w:rPr>
        <w:t>компетентность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учеников;</w:t>
      </w:r>
    </w:p>
    <w:p w:rsidR="009C6A58" w:rsidRDefault="004E6E5F">
      <w:pPr>
        <w:pStyle w:val="a4"/>
        <w:numPr>
          <w:ilvl w:val="0"/>
          <w:numId w:val="1"/>
        </w:numPr>
        <w:tabs>
          <w:tab w:val="left" w:pos="617"/>
        </w:tabs>
        <w:spacing w:line="322" w:lineRule="exact"/>
        <w:ind w:left="616"/>
        <w:rPr>
          <w:sz w:val="28"/>
        </w:rPr>
      </w:pPr>
      <w:r>
        <w:rPr>
          <w:sz w:val="28"/>
        </w:rPr>
        <w:t>развивать</w:t>
      </w:r>
      <w:r>
        <w:rPr>
          <w:spacing w:val="-4"/>
          <w:sz w:val="28"/>
        </w:rPr>
        <w:t xml:space="preserve"> </w:t>
      </w:r>
      <w:r>
        <w:rPr>
          <w:sz w:val="28"/>
        </w:rPr>
        <w:t>у</w:t>
      </w:r>
      <w:r>
        <w:rPr>
          <w:spacing w:val="-6"/>
          <w:sz w:val="28"/>
        </w:rPr>
        <w:t xml:space="preserve"> </w:t>
      </w:r>
      <w:r>
        <w:rPr>
          <w:sz w:val="28"/>
        </w:rPr>
        <w:t>учащихся устойчивый</w:t>
      </w:r>
      <w:r>
        <w:rPr>
          <w:spacing w:val="-6"/>
          <w:sz w:val="28"/>
        </w:rPr>
        <w:t xml:space="preserve"> </w:t>
      </w:r>
      <w:r>
        <w:rPr>
          <w:sz w:val="28"/>
        </w:rPr>
        <w:t>интерес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предмету;</w:t>
      </w:r>
    </w:p>
    <w:p w:rsidR="009C6A58" w:rsidRDefault="004E6E5F">
      <w:pPr>
        <w:pStyle w:val="a4"/>
        <w:numPr>
          <w:ilvl w:val="0"/>
          <w:numId w:val="1"/>
        </w:numPr>
        <w:tabs>
          <w:tab w:val="left" w:pos="617"/>
        </w:tabs>
        <w:ind w:right="1157" w:firstLine="0"/>
        <w:rPr>
          <w:sz w:val="28"/>
        </w:rPr>
      </w:pPr>
      <w:r>
        <w:rPr>
          <w:sz w:val="28"/>
        </w:rPr>
        <w:t>формировать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навыки</w:t>
      </w:r>
      <w:r>
        <w:rPr>
          <w:spacing w:val="-5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5"/>
          <w:sz w:val="28"/>
        </w:rPr>
        <w:t xml:space="preserve"> </w:t>
      </w:r>
      <w:r>
        <w:rPr>
          <w:sz w:val="28"/>
        </w:rPr>
        <w:t>типовых</w:t>
      </w:r>
      <w:r>
        <w:rPr>
          <w:spacing w:val="-2"/>
          <w:sz w:val="28"/>
        </w:rPr>
        <w:t xml:space="preserve"> </w:t>
      </w:r>
      <w:r>
        <w:rPr>
          <w:sz w:val="28"/>
        </w:rPr>
        <w:t>тестовых</w:t>
      </w:r>
      <w:r>
        <w:rPr>
          <w:spacing w:val="-9"/>
          <w:sz w:val="28"/>
        </w:rPr>
        <w:t xml:space="preserve"> </w:t>
      </w:r>
      <w:r>
        <w:rPr>
          <w:sz w:val="28"/>
        </w:rPr>
        <w:t>заданий,</w:t>
      </w:r>
      <w:r>
        <w:rPr>
          <w:spacing w:val="-3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2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-5"/>
          <w:sz w:val="28"/>
        </w:rPr>
        <w:t xml:space="preserve"> </w:t>
      </w:r>
      <w:r>
        <w:rPr>
          <w:sz w:val="28"/>
        </w:rPr>
        <w:t>повышенной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высокой</w:t>
      </w:r>
      <w:r>
        <w:rPr>
          <w:spacing w:val="-67"/>
          <w:sz w:val="28"/>
        </w:rPr>
        <w:t xml:space="preserve"> </w:t>
      </w:r>
      <w:r>
        <w:rPr>
          <w:sz w:val="28"/>
        </w:rPr>
        <w:t>сложности.</w:t>
      </w:r>
    </w:p>
    <w:p w:rsidR="009C6A58" w:rsidRDefault="004E6E5F">
      <w:pPr>
        <w:pStyle w:val="a4"/>
        <w:numPr>
          <w:ilvl w:val="0"/>
          <w:numId w:val="1"/>
        </w:numPr>
        <w:tabs>
          <w:tab w:val="left" w:pos="617"/>
        </w:tabs>
        <w:spacing w:line="321" w:lineRule="exact"/>
        <w:ind w:left="616"/>
        <w:rPr>
          <w:sz w:val="28"/>
        </w:rPr>
      </w:pPr>
      <w:r>
        <w:rPr>
          <w:sz w:val="28"/>
        </w:rPr>
        <w:t>ознакомить</w:t>
      </w:r>
      <w:r>
        <w:rPr>
          <w:spacing w:val="-6"/>
          <w:sz w:val="28"/>
        </w:rPr>
        <w:t xml:space="preserve"> </w:t>
      </w:r>
      <w:r>
        <w:rPr>
          <w:sz w:val="28"/>
        </w:rPr>
        <w:t>со</w:t>
      </w:r>
      <w:r>
        <w:rPr>
          <w:spacing w:val="-4"/>
          <w:sz w:val="28"/>
        </w:rPr>
        <w:t xml:space="preserve"> </w:t>
      </w:r>
      <w:r>
        <w:rPr>
          <w:sz w:val="28"/>
        </w:rPr>
        <w:t>структурой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содержанием</w:t>
      </w:r>
      <w:r>
        <w:rPr>
          <w:spacing w:val="-2"/>
          <w:sz w:val="28"/>
        </w:rPr>
        <w:t xml:space="preserve"> </w:t>
      </w:r>
      <w:r>
        <w:rPr>
          <w:sz w:val="28"/>
        </w:rPr>
        <w:t>контрольно</w:t>
      </w:r>
      <w:r>
        <w:rPr>
          <w:spacing w:val="4"/>
          <w:sz w:val="28"/>
        </w:rPr>
        <w:t xml:space="preserve"> </w:t>
      </w:r>
      <w:r>
        <w:rPr>
          <w:sz w:val="28"/>
        </w:rPr>
        <w:t>-</w:t>
      </w:r>
      <w:r>
        <w:rPr>
          <w:spacing w:val="-5"/>
          <w:sz w:val="28"/>
        </w:rPr>
        <w:t xml:space="preserve"> </w:t>
      </w:r>
      <w:r>
        <w:rPr>
          <w:sz w:val="28"/>
        </w:rPr>
        <w:t>измерительных</w:t>
      </w:r>
      <w:r>
        <w:rPr>
          <w:spacing w:val="-7"/>
          <w:sz w:val="28"/>
        </w:rPr>
        <w:t xml:space="preserve"> </w:t>
      </w:r>
      <w:r>
        <w:rPr>
          <w:sz w:val="28"/>
        </w:rPr>
        <w:t>материалов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предмету;</w:t>
      </w:r>
    </w:p>
    <w:p w:rsidR="009C6A58" w:rsidRDefault="004E6E5F">
      <w:pPr>
        <w:pStyle w:val="a4"/>
        <w:numPr>
          <w:ilvl w:val="0"/>
          <w:numId w:val="1"/>
        </w:numPr>
        <w:tabs>
          <w:tab w:val="left" w:pos="617"/>
        </w:tabs>
        <w:spacing w:before="86" w:line="242" w:lineRule="auto"/>
        <w:ind w:right="774" w:firstLine="0"/>
        <w:rPr>
          <w:sz w:val="28"/>
        </w:rPr>
      </w:pPr>
      <w:r>
        <w:rPr>
          <w:sz w:val="28"/>
        </w:rPr>
        <w:t>формировать умения работать с инструкциями, регламентирующими процедуру проведения экзамена в целом,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эффективно</w:t>
      </w:r>
      <w:r>
        <w:rPr>
          <w:spacing w:val="-5"/>
          <w:sz w:val="28"/>
        </w:rPr>
        <w:t xml:space="preserve"> </w:t>
      </w:r>
      <w:r>
        <w:rPr>
          <w:sz w:val="28"/>
        </w:rPr>
        <w:t>распределять</w:t>
      </w:r>
      <w:r>
        <w:rPr>
          <w:spacing w:val="-7"/>
          <w:sz w:val="28"/>
        </w:rPr>
        <w:t xml:space="preserve"> </w:t>
      </w:r>
      <w:r>
        <w:rPr>
          <w:sz w:val="28"/>
        </w:rPr>
        <w:t>время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-3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-5"/>
          <w:sz w:val="28"/>
        </w:rPr>
        <w:t xml:space="preserve"> </w:t>
      </w:r>
      <w:r>
        <w:rPr>
          <w:sz w:val="28"/>
        </w:rPr>
        <w:t>ра</w:t>
      </w:r>
      <w:r>
        <w:rPr>
          <w:sz w:val="28"/>
        </w:rPr>
        <w:t>зличных</w:t>
      </w:r>
      <w:r>
        <w:rPr>
          <w:spacing w:val="-9"/>
          <w:sz w:val="28"/>
        </w:rPr>
        <w:t xml:space="preserve"> </w:t>
      </w:r>
      <w:r>
        <w:rPr>
          <w:sz w:val="28"/>
        </w:rPr>
        <w:t>типов,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-4"/>
          <w:sz w:val="28"/>
        </w:rPr>
        <w:t xml:space="preserve"> </w:t>
      </w:r>
      <w:r>
        <w:rPr>
          <w:sz w:val="28"/>
        </w:rPr>
        <w:t>оформлять</w:t>
      </w:r>
      <w:r>
        <w:rPr>
          <w:spacing w:val="-7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4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развернутым</w:t>
      </w:r>
      <w:r>
        <w:rPr>
          <w:spacing w:val="1"/>
          <w:sz w:val="28"/>
        </w:rPr>
        <w:t xml:space="preserve"> </w:t>
      </w:r>
      <w:r>
        <w:rPr>
          <w:sz w:val="28"/>
        </w:rPr>
        <w:t>ответом;</w:t>
      </w:r>
    </w:p>
    <w:p w:rsidR="009C6A58" w:rsidRDefault="004E6E5F">
      <w:pPr>
        <w:pStyle w:val="a4"/>
        <w:numPr>
          <w:ilvl w:val="0"/>
          <w:numId w:val="1"/>
        </w:numPr>
        <w:tabs>
          <w:tab w:val="left" w:pos="617"/>
        </w:tabs>
        <w:spacing w:line="316" w:lineRule="exact"/>
        <w:ind w:left="616"/>
        <w:rPr>
          <w:sz w:val="28"/>
        </w:rPr>
      </w:pPr>
      <w:r>
        <w:rPr>
          <w:sz w:val="28"/>
        </w:rPr>
        <w:t>подготовить</w:t>
      </w:r>
      <w:r>
        <w:rPr>
          <w:spacing w:val="-6"/>
          <w:sz w:val="28"/>
        </w:rPr>
        <w:t xml:space="preserve"> </w:t>
      </w:r>
      <w:proofErr w:type="gramStart"/>
      <w:r>
        <w:rPr>
          <w:sz w:val="28"/>
        </w:rPr>
        <w:t>обучающихся</w:t>
      </w:r>
      <w:proofErr w:type="gramEnd"/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продолжению</w:t>
      </w:r>
      <w:r>
        <w:rPr>
          <w:spacing w:val="-6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10-11кл.</w:t>
      </w:r>
    </w:p>
    <w:p w:rsidR="009C6A58" w:rsidRDefault="004E6E5F">
      <w:pPr>
        <w:pStyle w:val="a3"/>
        <w:ind w:left="453" w:right="366"/>
      </w:pPr>
      <w:r>
        <w:t>Программа</w:t>
      </w:r>
      <w:r>
        <w:rPr>
          <w:spacing w:val="-3"/>
        </w:rPr>
        <w:t xml:space="preserve"> </w:t>
      </w:r>
      <w:r>
        <w:t>содержит</w:t>
      </w:r>
      <w:r>
        <w:rPr>
          <w:spacing w:val="-6"/>
        </w:rPr>
        <w:t xml:space="preserve"> </w:t>
      </w:r>
      <w:r>
        <w:t>сведения</w:t>
      </w:r>
      <w:r>
        <w:rPr>
          <w:spacing w:val="-2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многочисленных</w:t>
      </w:r>
      <w:r>
        <w:rPr>
          <w:spacing w:val="-7"/>
        </w:rPr>
        <w:t xml:space="preserve"> </w:t>
      </w:r>
      <w:r>
        <w:t>формах</w:t>
      </w:r>
      <w:r>
        <w:rPr>
          <w:spacing w:val="-7"/>
        </w:rPr>
        <w:t xml:space="preserve"> </w:t>
      </w:r>
      <w:r>
        <w:t>контроля.</w:t>
      </w:r>
      <w:r>
        <w:rPr>
          <w:spacing w:val="-1"/>
        </w:rPr>
        <w:t xml:space="preserve"> </w:t>
      </w:r>
      <w:r>
        <w:t>Её</w:t>
      </w:r>
      <w:r>
        <w:rPr>
          <w:spacing w:val="-3"/>
        </w:rPr>
        <w:t xml:space="preserve"> </w:t>
      </w:r>
      <w:r>
        <w:t>реализация</w:t>
      </w:r>
      <w:r>
        <w:rPr>
          <w:spacing w:val="-2"/>
        </w:rPr>
        <w:t xml:space="preserve"> </w:t>
      </w:r>
      <w:r>
        <w:t>поможет</w:t>
      </w:r>
      <w:r>
        <w:rPr>
          <w:spacing w:val="-4"/>
        </w:rPr>
        <w:t xml:space="preserve"> </w:t>
      </w:r>
      <w:r>
        <w:t>развивать</w:t>
      </w:r>
      <w:r>
        <w:rPr>
          <w:spacing w:val="-5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совершенствовать</w:t>
      </w:r>
      <w:r>
        <w:rPr>
          <w:spacing w:val="-2"/>
        </w:rPr>
        <w:t xml:space="preserve"> </w:t>
      </w:r>
      <w:proofErr w:type="spellStart"/>
      <w:r>
        <w:t>метапредметные</w:t>
      </w:r>
      <w:proofErr w:type="spellEnd"/>
      <w:r>
        <w:rPr>
          <w:spacing w:val="2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навыки.</w:t>
      </w:r>
    </w:p>
    <w:p w:rsidR="009C6A58" w:rsidRDefault="004E6E5F">
      <w:pPr>
        <w:pStyle w:val="a3"/>
        <w:ind w:left="453" w:right="192"/>
      </w:pPr>
      <w:r>
        <w:t>Обществознание как учебный предмет представляет собой синтез наук, объектом изучения которых является</w:t>
      </w:r>
      <w:r>
        <w:rPr>
          <w:spacing w:val="1"/>
        </w:rPr>
        <w:t xml:space="preserve"> </w:t>
      </w:r>
      <w:r>
        <w:t>человеческое общество и отдельные стороны его жизни. Поэтому обществознание включает в себя основы экономики,</w:t>
      </w:r>
      <w:r>
        <w:rPr>
          <w:spacing w:val="1"/>
        </w:rPr>
        <w:t xml:space="preserve"> </w:t>
      </w:r>
      <w:r>
        <w:t>политологии,</w:t>
      </w:r>
      <w:r>
        <w:t xml:space="preserve"> права, философии, социологии, психологии и других наук. Знания основ обществознания помогает</w:t>
      </w:r>
      <w:r>
        <w:rPr>
          <w:spacing w:val="1"/>
        </w:rPr>
        <w:t xml:space="preserve"> </w:t>
      </w:r>
      <w:r>
        <w:t>обществу в эффективном решении множества проблем, стоящих перед ним в экономической, политической, социальной</w:t>
      </w:r>
      <w:r>
        <w:rPr>
          <w:spacing w:val="-67"/>
        </w:rPr>
        <w:t xml:space="preserve"> </w:t>
      </w:r>
      <w:r>
        <w:t>или духовной</w:t>
      </w:r>
      <w:r>
        <w:rPr>
          <w:spacing w:val="1"/>
        </w:rPr>
        <w:t xml:space="preserve"> </w:t>
      </w:r>
      <w:r>
        <w:t>сфере.</w:t>
      </w:r>
    </w:p>
    <w:p w:rsidR="009C6A58" w:rsidRDefault="004E6E5F">
      <w:pPr>
        <w:pStyle w:val="a3"/>
        <w:ind w:left="453" w:right="305"/>
      </w:pPr>
      <w:r>
        <w:lastRenderedPageBreak/>
        <w:t xml:space="preserve">Предмет «обществознание» </w:t>
      </w:r>
      <w:r>
        <w:t>привлекателен в выборе учащимися 9 классов для сдачи в форме ОГЭ, так как для</w:t>
      </w:r>
      <w:r>
        <w:rPr>
          <w:spacing w:val="1"/>
        </w:rPr>
        <w:t xml:space="preserve"> </w:t>
      </w:r>
      <w:r>
        <w:t>подросткового возраста свойственно как стремление разобраться в самом себе, стремление изменить мир вокруг себя.</w:t>
      </w:r>
      <w:r>
        <w:rPr>
          <w:spacing w:val="1"/>
        </w:rPr>
        <w:t xml:space="preserve"> </w:t>
      </w:r>
      <w:r>
        <w:t>Большинство подростков (из 41 человека- 17) выбирают данный курс,</w:t>
      </w:r>
      <w:r>
        <w:t xml:space="preserve"> так как в дальнейшем предполагают продолжать</w:t>
      </w:r>
      <w:r>
        <w:rPr>
          <w:spacing w:val="-67"/>
        </w:rPr>
        <w:t xml:space="preserve"> </w:t>
      </w:r>
      <w:r>
        <w:t>обучение в 10 классе, затем получать высшее образование. Для поступления в вуз именно обществознание будет одним</w:t>
      </w:r>
      <w:r>
        <w:rPr>
          <w:spacing w:val="-67"/>
        </w:rPr>
        <w:t xml:space="preserve"> </w:t>
      </w:r>
      <w:r>
        <w:t>из вступительных экзаменов и поэтому уже в 9 классе учащиеся хотят сосредоточиться на главном, си</w:t>
      </w:r>
      <w:r>
        <w:t>стематизировать</w:t>
      </w:r>
      <w:r>
        <w:rPr>
          <w:spacing w:val="1"/>
        </w:rPr>
        <w:t xml:space="preserve"> </w:t>
      </w:r>
      <w:r>
        <w:t>свои</w:t>
      </w:r>
      <w:r>
        <w:rPr>
          <w:spacing w:val="-5"/>
        </w:rPr>
        <w:t xml:space="preserve"> </w:t>
      </w:r>
      <w:r>
        <w:t>знания,</w:t>
      </w:r>
      <w:r>
        <w:rPr>
          <w:spacing w:val="-2"/>
        </w:rPr>
        <w:t xml:space="preserve"> </w:t>
      </w:r>
      <w:r>
        <w:t>чтобы</w:t>
      </w:r>
      <w:r>
        <w:rPr>
          <w:spacing w:val="-4"/>
        </w:rPr>
        <w:t xml:space="preserve"> </w:t>
      </w:r>
      <w:r>
        <w:t>было</w:t>
      </w:r>
      <w:r>
        <w:rPr>
          <w:spacing w:val="-3"/>
        </w:rPr>
        <w:t xml:space="preserve"> </w:t>
      </w:r>
      <w:r>
        <w:t>легче</w:t>
      </w:r>
      <w:r>
        <w:rPr>
          <w:spacing w:val="-4"/>
        </w:rPr>
        <w:t xml:space="preserve"> </w:t>
      </w:r>
      <w:r>
        <w:t>учиться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10</w:t>
      </w:r>
      <w:r>
        <w:rPr>
          <w:spacing w:val="-4"/>
        </w:rPr>
        <w:t xml:space="preserve"> </w:t>
      </w:r>
      <w:r>
        <w:t>классе,</w:t>
      </w:r>
      <w:r>
        <w:rPr>
          <w:spacing w:val="-2"/>
        </w:rPr>
        <w:t xml:space="preserve"> </w:t>
      </w:r>
      <w:r>
        <w:t>а</w:t>
      </w:r>
      <w:r>
        <w:rPr>
          <w:spacing w:val="-7"/>
        </w:rPr>
        <w:t xml:space="preserve"> </w:t>
      </w:r>
      <w:r>
        <w:t>затем</w:t>
      </w:r>
      <w:r>
        <w:rPr>
          <w:spacing w:val="-2"/>
        </w:rPr>
        <w:t xml:space="preserve"> </w:t>
      </w:r>
      <w:r>
        <w:t>меньше</w:t>
      </w:r>
      <w:r>
        <w:rPr>
          <w:spacing w:val="-4"/>
        </w:rPr>
        <w:t xml:space="preserve"> </w:t>
      </w:r>
      <w:r>
        <w:t>времени</w:t>
      </w:r>
      <w:r>
        <w:rPr>
          <w:spacing w:val="-4"/>
        </w:rPr>
        <w:t xml:space="preserve"> </w:t>
      </w:r>
      <w:r>
        <w:t>заняло</w:t>
      </w:r>
      <w:r>
        <w:rPr>
          <w:spacing w:val="-4"/>
        </w:rPr>
        <w:t xml:space="preserve"> </w:t>
      </w:r>
      <w:r>
        <w:t>бы</w:t>
      </w:r>
      <w:r>
        <w:rPr>
          <w:spacing w:val="-4"/>
        </w:rPr>
        <w:t xml:space="preserve"> </w:t>
      </w:r>
      <w:r>
        <w:t>повторение</w:t>
      </w:r>
      <w:r>
        <w:rPr>
          <w:spacing w:val="-4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-3"/>
        </w:rPr>
        <w:t xml:space="preserve"> </w:t>
      </w:r>
      <w:r>
        <w:t>подготовки</w:t>
      </w:r>
      <w:r>
        <w:rPr>
          <w:spacing w:val="-67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ЕГЭ.</w:t>
      </w:r>
      <w:r>
        <w:rPr>
          <w:spacing w:val="1"/>
        </w:rPr>
        <w:t xml:space="preserve"> </w:t>
      </w:r>
      <w:r>
        <w:t>Именно эти</w:t>
      </w:r>
      <w:r>
        <w:rPr>
          <w:spacing w:val="-1"/>
        </w:rPr>
        <w:t xml:space="preserve"> </w:t>
      </w:r>
      <w:r>
        <w:t>два мотива побуждают</w:t>
      </w:r>
      <w:r>
        <w:rPr>
          <w:spacing w:val="-2"/>
        </w:rPr>
        <w:t xml:space="preserve"> </w:t>
      </w:r>
      <w:r>
        <w:t>подростков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выбору</w:t>
      </w:r>
      <w:r>
        <w:rPr>
          <w:spacing w:val="-5"/>
        </w:rPr>
        <w:t xml:space="preserve"> </w:t>
      </w:r>
      <w:r>
        <w:t>подготовительных</w:t>
      </w:r>
      <w:r>
        <w:rPr>
          <w:spacing w:val="-5"/>
        </w:rPr>
        <w:t xml:space="preserve"> </w:t>
      </w:r>
      <w:r>
        <w:t>курсов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обществознанию.</w:t>
      </w:r>
    </w:p>
    <w:p w:rsidR="009C6A58" w:rsidRDefault="004E6E5F">
      <w:pPr>
        <w:pStyle w:val="a3"/>
        <w:spacing w:before="1" w:line="322" w:lineRule="exact"/>
        <w:ind w:left="453"/>
      </w:pPr>
      <w:r>
        <w:t>Программа</w:t>
      </w:r>
      <w:r>
        <w:rPr>
          <w:spacing w:val="-3"/>
        </w:rPr>
        <w:t xml:space="preserve"> </w:t>
      </w:r>
      <w:r>
        <w:t>данного</w:t>
      </w:r>
      <w:r>
        <w:rPr>
          <w:spacing w:val="-3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составлена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учётом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основе:</w:t>
      </w:r>
    </w:p>
    <w:p w:rsidR="009C6A58" w:rsidRDefault="004E6E5F">
      <w:pPr>
        <w:pStyle w:val="a4"/>
        <w:numPr>
          <w:ilvl w:val="0"/>
          <w:numId w:val="2"/>
        </w:numPr>
        <w:tabs>
          <w:tab w:val="left" w:pos="737"/>
        </w:tabs>
        <w:ind w:hanging="284"/>
        <w:rPr>
          <w:sz w:val="28"/>
        </w:rPr>
      </w:pPr>
      <w:r>
        <w:rPr>
          <w:sz w:val="28"/>
        </w:rPr>
        <w:t>Требований</w:t>
      </w:r>
      <w:r>
        <w:rPr>
          <w:spacing w:val="-10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-9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-8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-9"/>
          <w:sz w:val="28"/>
        </w:rPr>
        <w:t xml:space="preserve"> </w:t>
      </w:r>
      <w:r>
        <w:rPr>
          <w:sz w:val="28"/>
        </w:rPr>
        <w:t>стандарта</w:t>
      </w:r>
      <w:r>
        <w:rPr>
          <w:spacing w:val="-8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-10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9"/>
          <w:sz w:val="28"/>
        </w:rPr>
        <w:t xml:space="preserve"> </w:t>
      </w:r>
      <w:r>
        <w:rPr>
          <w:sz w:val="28"/>
        </w:rPr>
        <w:t>образования;</w:t>
      </w:r>
    </w:p>
    <w:p w:rsidR="009C6A58" w:rsidRDefault="004E6E5F">
      <w:pPr>
        <w:pStyle w:val="a4"/>
        <w:numPr>
          <w:ilvl w:val="0"/>
          <w:numId w:val="2"/>
        </w:numPr>
        <w:tabs>
          <w:tab w:val="left" w:pos="737"/>
        </w:tabs>
        <w:ind w:left="1999" w:right="6185" w:hanging="1547"/>
        <w:rPr>
          <w:sz w:val="28"/>
        </w:rPr>
      </w:pPr>
      <w:r>
        <w:rPr>
          <w:sz w:val="28"/>
        </w:rPr>
        <w:t>Образовательной программы образовательного учреждения.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  <w:u w:val="single"/>
        </w:rPr>
        <w:t>Метапредметные</w:t>
      </w:r>
      <w:proofErr w:type="spellEnd"/>
      <w:r>
        <w:rPr>
          <w:spacing w:val="-8"/>
          <w:sz w:val="28"/>
          <w:u w:val="single"/>
        </w:rPr>
        <w:t xml:space="preserve"> </w:t>
      </w:r>
      <w:r>
        <w:rPr>
          <w:sz w:val="28"/>
          <w:u w:val="single"/>
        </w:rPr>
        <w:t>умения,</w:t>
      </w:r>
      <w:r>
        <w:rPr>
          <w:spacing w:val="-6"/>
          <w:sz w:val="28"/>
          <w:u w:val="single"/>
        </w:rPr>
        <w:t xml:space="preserve"> </w:t>
      </w:r>
      <w:r>
        <w:rPr>
          <w:sz w:val="28"/>
          <w:u w:val="single"/>
        </w:rPr>
        <w:t>навыки</w:t>
      </w:r>
      <w:r>
        <w:rPr>
          <w:spacing w:val="-8"/>
          <w:sz w:val="28"/>
          <w:u w:val="single"/>
        </w:rPr>
        <w:t xml:space="preserve"> </w:t>
      </w:r>
      <w:r>
        <w:rPr>
          <w:sz w:val="28"/>
          <w:u w:val="single"/>
        </w:rPr>
        <w:t>и</w:t>
      </w:r>
      <w:r>
        <w:rPr>
          <w:spacing w:val="-9"/>
          <w:sz w:val="28"/>
          <w:u w:val="single"/>
        </w:rPr>
        <w:t xml:space="preserve"> </w:t>
      </w:r>
      <w:r>
        <w:rPr>
          <w:sz w:val="28"/>
          <w:u w:val="single"/>
        </w:rPr>
        <w:t>способы</w:t>
      </w:r>
      <w:r>
        <w:rPr>
          <w:spacing w:val="-8"/>
          <w:sz w:val="28"/>
          <w:u w:val="single"/>
        </w:rPr>
        <w:t xml:space="preserve"> </w:t>
      </w:r>
      <w:r>
        <w:rPr>
          <w:sz w:val="28"/>
          <w:u w:val="single"/>
        </w:rPr>
        <w:t>деятельности</w:t>
      </w:r>
    </w:p>
    <w:p w:rsidR="009C6A58" w:rsidRDefault="004E6E5F">
      <w:pPr>
        <w:pStyle w:val="a3"/>
        <w:ind w:left="453"/>
      </w:pPr>
      <w:r>
        <w:t>Программа</w:t>
      </w:r>
      <w:r>
        <w:rPr>
          <w:spacing w:val="-6"/>
        </w:rPr>
        <w:t xml:space="preserve"> </w:t>
      </w:r>
      <w:r>
        <w:t>предусматривает</w:t>
      </w:r>
      <w:r>
        <w:rPr>
          <w:spacing w:val="-8"/>
        </w:rPr>
        <w:t xml:space="preserve"> </w:t>
      </w:r>
      <w:r>
        <w:t>формирование</w:t>
      </w:r>
      <w:r>
        <w:rPr>
          <w:spacing w:val="-6"/>
        </w:rPr>
        <w:t xml:space="preserve"> </w:t>
      </w:r>
      <w:r>
        <w:t>у</w:t>
      </w:r>
      <w:r>
        <w:rPr>
          <w:spacing w:val="-7"/>
        </w:rPr>
        <w:t xml:space="preserve"> </w:t>
      </w:r>
      <w:r>
        <w:t>учащихся</w:t>
      </w:r>
      <w:r>
        <w:rPr>
          <w:spacing w:val="-5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-7"/>
        </w:rPr>
        <w:t xml:space="preserve"> </w:t>
      </w:r>
      <w:r>
        <w:t>умений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навыков, универсальных</w:t>
      </w:r>
      <w:r>
        <w:rPr>
          <w:spacing w:val="-11"/>
        </w:rPr>
        <w:t xml:space="preserve"> </w:t>
      </w:r>
      <w:r>
        <w:t>способов</w:t>
      </w:r>
      <w:r>
        <w:rPr>
          <w:spacing w:val="-67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и ключевых</w:t>
      </w:r>
      <w:r>
        <w:rPr>
          <w:spacing w:val="-5"/>
        </w:rPr>
        <w:t xml:space="preserve"> </w:t>
      </w:r>
      <w:r>
        <w:t>компетенций.</w:t>
      </w:r>
      <w:r>
        <w:rPr>
          <w:spacing w:val="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направлении</w:t>
      </w:r>
      <w:r>
        <w:rPr>
          <w:spacing w:val="-1"/>
        </w:rPr>
        <w:t xml:space="preserve"> </w:t>
      </w:r>
      <w:r>
        <w:t>приоритетами для</w:t>
      </w:r>
      <w:r>
        <w:rPr>
          <w:spacing w:val="1"/>
        </w:rPr>
        <w:t xml:space="preserve"> </w:t>
      </w:r>
      <w:r>
        <w:t>элективного предмета</w:t>
      </w:r>
    </w:p>
    <w:p w:rsidR="009C6A58" w:rsidRDefault="004E6E5F">
      <w:pPr>
        <w:pStyle w:val="a3"/>
        <w:spacing w:line="322" w:lineRule="exact"/>
        <w:ind w:left="453"/>
      </w:pPr>
      <w:r>
        <w:t>«Обществознание»</w:t>
      </w:r>
      <w:r>
        <w:rPr>
          <w:spacing w:val="-8"/>
        </w:rPr>
        <w:t xml:space="preserve"> </w:t>
      </w:r>
      <w:r>
        <w:t>являются:</w:t>
      </w:r>
    </w:p>
    <w:p w:rsidR="009C6A58" w:rsidRDefault="004E6E5F">
      <w:pPr>
        <w:pStyle w:val="a4"/>
        <w:numPr>
          <w:ilvl w:val="0"/>
          <w:numId w:val="3"/>
        </w:numPr>
        <w:tabs>
          <w:tab w:val="left" w:pos="813"/>
          <w:tab w:val="left" w:pos="814"/>
        </w:tabs>
        <w:spacing w:before="28" w:line="242" w:lineRule="auto"/>
        <w:ind w:right="1274"/>
        <w:rPr>
          <w:sz w:val="28"/>
        </w:rPr>
      </w:pPr>
      <w:r>
        <w:rPr>
          <w:sz w:val="28"/>
        </w:rPr>
        <w:t>сознательно</w:t>
      </w:r>
      <w:r>
        <w:rPr>
          <w:spacing w:val="-6"/>
          <w:sz w:val="28"/>
        </w:rPr>
        <w:t xml:space="preserve"> </w:t>
      </w:r>
      <w:r>
        <w:rPr>
          <w:sz w:val="28"/>
        </w:rPr>
        <w:t>организовывать</w:t>
      </w:r>
      <w:r>
        <w:rPr>
          <w:spacing w:val="-8"/>
          <w:sz w:val="28"/>
        </w:rPr>
        <w:t xml:space="preserve"> </w:t>
      </w:r>
      <w:r>
        <w:rPr>
          <w:sz w:val="28"/>
        </w:rPr>
        <w:t>свою</w:t>
      </w:r>
      <w:r>
        <w:rPr>
          <w:spacing w:val="-3"/>
          <w:sz w:val="28"/>
        </w:rPr>
        <w:t xml:space="preserve"> </w:t>
      </w:r>
      <w:r>
        <w:rPr>
          <w:sz w:val="28"/>
          <w:u w:val="single"/>
        </w:rPr>
        <w:t>познавательную</w:t>
      </w:r>
      <w:r>
        <w:rPr>
          <w:spacing w:val="-6"/>
          <w:sz w:val="28"/>
          <w:u w:val="single"/>
        </w:rPr>
        <w:t xml:space="preserve"> </w:t>
      </w:r>
      <w:r>
        <w:rPr>
          <w:sz w:val="28"/>
          <w:u w:val="single"/>
        </w:rPr>
        <w:t>деятельность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(от</w:t>
      </w:r>
      <w:r>
        <w:rPr>
          <w:spacing w:val="-7"/>
          <w:sz w:val="28"/>
        </w:rPr>
        <w:t xml:space="preserve"> </w:t>
      </w:r>
      <w:r>
        <w:rPr>
          <w:sz w:val="28"/>
        </w:rPr>
        <w:t>постановки</w:t>
      </w:r>
      <w:r>
        <w:rPr>
          <w:spacing w:val="-1"/>
          <w:sz w:val="28"/>
        </w:rPr>
        <w:t xml:space="preserve"> </w:t>
      </w:r>
      <w:r>
        <w:rPr>
          <w:sz w:val="28"/>
        </w:rPr>
        <w:t>цели</w:t>
      </w:r>
      <w:r>
        <w:rPr>
          <w:spacing w:val="-5"/>
          <w:sz w:val="28"/>
        </w:rPr>
        <w:t xml:space="preserve"> </w:t>
      </w:r>
      <w:r>
        <w:rPr>
          <w:sz w:val="28"/>
        </w:rPr>
        <w:t>до</w:t>
      </w:r>
      <w:r>
        <w:rPr>
          <w:spacing w:val="-6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67"/>
          <w:sz w:val="28"/>
        </w:rPr>
        <w:t xml:space="preserve"> </w:t>
      </w:r>
      <w:r>
        <w:rPr>
          <w:sz w:val="28"/>
        </w:rPr>
        <w:t>результата);</w:t>
      </w:r>
    </w:p>
    <w:p w:rsidR="009C6A58" w:rsidRDefault="004E6E5F">
      <w:pPr>
        <w:pStyle w:val="a4"/>
        <w:numPr>
          <w:ilvl w:val="0"/>
          <w:numId w:val="3"/>
        </w:numPr>
        <w:tabs>
          <w:tab w:val="left" w:pos="813"/>
          <w:tab w:val="left" w:pos="814"/>
        </w:tabs>
        <w:spacing w:before="86"/>
        <w:ind w:right="1100"/>
        <w:rPr>
          <w:sz w:val="28"/>
        </w:rPr>
      </w:pPr>
      <w:r>
        <w:rPr>
          <w:sz w:val="28"/>
        </w:rPr>
        <w:t>владение</w:t>
      </w:r>
      <w:r>
        <w:rPr>
          <w:spacing w:val="-7"/>
          <w:sz w:val="28"/>
        </w:rPr>
        <w:t xml:space="preserve"> </w:t>
      </w:r>
      <w:r>
        <w:rPr>
          <w:sz w:val="28"/>
        </w:rPr>
        <w:t>такими</w:t>
      </w:r>
      <w:r>
        <w:rPr>
          <w:spacing w:val="-7"/>
          <w:sz w:val="28"/>
        </w:rPr>
        <w:t xml:space="preserve"> </w:t>
      </w:r>
      <w:r>
        <w:rPr>
          <w:sz w:val="28"/>
        </w:rPr>
        <w:t>видами</w:t>
      </w:r>
      <w:r>
        <w:rPr>
          <w:spacing w:val="-8"/>
          <w:sz w:val="28"/>
        </w:rPr>
        <w:t xml:space="preserve"> </w:t>
      </w:r>
      <w:r>
        <w:rPr>
          <w:sz w:val="28"/>
        </w:rPr>
        <w:t>публичных</w:t>
      </w:r>
      <w:r>
        <w:rPr>
          <w:spacing w:val="-11"/>
          <w:sz w:val="28"/>
        </w:rPr>
        <w:t xml:space="preserve"> </w:t>
      </w:r>
      <w:r>
        <w:rPr>
          <w:sz w:val="28"/>
        </w:rPr>
        <w:t>выступлений</w:t>
      </w:r>
      <w:r>
        <w:rPr>
          <w:spacing w:val="-7"/>
          <w:sz w:val="28"/>
        </w:rPr>
        <w:t xml:space="preserve"> </w:t>
      </w:r>
      <w:r>
        <w:rPr>
          <w:sz w:val="28"/>
        </w:rPr>
        <w:t>(высказывания,</w:t>
      </w:r>
      <w:r>
        <w:rPr>
          <w:spacing w:val="-5"/>
          <w:sz w:val="28"/>
        </w:rPr>
        <w:t xml:space="preserve"> </w:t>
      </w:r>
      <w:r>
        <w:rPr>
          <w:sz w:val="28"/>
        </w:rPr>
        <w:t>монолог,</w:t>
      </w:r>
      <w:r>
        <w:rPr>
          <w:spacing w:val="-5"/>
          <w:sz w:val="28"/>
        </w:rPr>
        <w:t xml:space="preserve"> </w:t>
      </w:r>
      <w:r>
        <w:rPr>
          <w:sz w:val="28"/>
        </w:rPr>
        <w:t>дискуссия),</w:t>
      </w:r>
      <w:r>
        <w:rPr>
          <w:spacing w:val="-5"/>
          <w:sz w:val="28"/>
        </w:rPr>
        <w:t xml:space="preserve"> </w:t>
      </w:r>
      <w:r>
        <w:rPr>
          <w:sz w:val="28"/>
        </w:rPr>
        <w:t>следование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этическим</w:t>
      </w:r>
      <w:r>
        <w:rPr>
          <w:spacing w:val="-67"/>
          <w:sz w:val="28"/>
        </w:rPr>
        <w:t xml:space="preserve"> </w:t>
      </w:r>
      <w:r>
        <w:rPr>
          <w:sz w:val="28"/>
        </w:rPr>
        <w:t>нормам</w:t>
      </w:r>
      <w:r>
        <w:rPr>
          <w:spacing w:val="2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правилам</w:t>
      </w:r>
      <w:r>
        <w:rPr>
          <w:spacing w:val="3"/>
          <w:sz w:val="28"/>
        </w:rPr>
        <w:t xml:space="preserve"> </w:t>
      </w:r>
      <w:r>
        <w:rPr>
          <w:sz w:val="28"/>
        </w:rPr>
        <w:t>ведения</w:t>
      </w:r>
      <w:r>
        <w:rPr>
          <w:spacing w:val="2"/>
          <w:sz w:val="28"/>
        </w:rPr>
        <w:t xml:space="preserve"> </w:t>
      </w:r>
      <w:r>
        <w:rPr>
          <w:sz w:val="28"/>
        </w:rPr>
        <w:t>диалога;</w:t>
      </w:r>
    </w:p>
    <w:p w:rsidR="009C6A58" w:rsidRDefault="004E6E5F">
      <w:pPr>
        <w:pStyle w:val="a4"/>
        <w:numPr>
          <w:ilvl w:val="0"/>
          <w:numId w:val="3"/>
        </w:numPr>
        <w:tabs>
          <w:tab w:val="left" w:pos="813"/>
          <w:tab w:val="left" w:pos="814"/>
        </w:tabs>
        <w:spacing w:before="33"/>
        <w:ind w:hanging="361"/>
        <w:rPr>
          <w:sz w:val="28"/>
        </w:rPr>
      </w:pPr>
      <w:r>
        <w:rPr>
          <w:sz w:val="28"/>
        </w:rPr>
        <w:t>использование</w:t>
      </w:r>
      <w:r>
        <w:rPr>
          <w:spacing w:val="-8"/>
          <w:sz w:val="28"/>
        </w:rPr>
        <w:t xml:space="preserve"> </w:t>
      </w:r>
      <w:r>
        <w:rPr>
          <w:sz w:val="28"/>
        </w:rPr>
        <w:t>элементов</w:t>
      </w:r>
      <w:r>
        <w:rPr>
          <w:spacing w:val="-9"/>
          <w:sz w:val="28"/>
        </w:rPr>
        <w:t xml:space="preserve"> </w:t>
      </w:r>
      <w:r>
        <w:rPr>
          <w:sz w:val="28"/>
        </w:rPr>
        <w:t>причинно-следственного</w:t>
      </w:r>
      <w:r>
        <w:rPr>
          <w:spacing w:val="-7"/>
          <w:sz w:val="28"/>
        </w:rPr>
        <w:t xml:space="preserve"> </w:t>
      </w:r>
      <w:r>
        <w:rPr>
          <w:sz w:val="28"/>
        </w:rPr>
        <w:t>анализа;</w:t>
      </w:r>
    </w:p>
    <w:p w:rsidR="009C6A58" w:rsidRDefault="004E6E5F">
      <w:pPr>
        <w:pStyle w:val="a4"/>
        <w:numPr>
          <w:ilvl w:val="0"/>
          <w:numId w:val="3"/>
        </w:numPr>
        <w:tabs>
          <w:tab w:val="left" w:pos="813"/>
          <w:tab w:val="left" w:pos="814"/>
        </w:tabs>
        <w:spacing w:before="29"/>
        <w:ind w:hanging="361"/>
        <w:rPr>
          <w:sz w:val="28"/>
        </w:rPr>
      </w:pPr>
      <w:r>
        <w:rPr>
          <w:sz w:val="28"/>
        </w:rPr>
        <w:t>исследование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несложных</w:t>
      </w:r>
      <w:r>
        <w:rPr>
          <w:spacing w:val="-9"/>
          <w:sz w:val="28"/>
        </w:rPr>
        <w:t xml:space="preserve"> </w:t>
      </w:r>
      <w:r>
        <w:rPr>
          <w:sz w:val="28"/>
        </w:rPr>
        <w:t>реальных</w:t>
      </w:r>
      <w:r>
        <w:rPr>
          <w:spacing w:val="-8"/>
          <w:sz w:val="28"/>
        </w:rPr>
        <w:t xml:space="preserve"> </w:t>
      </w:r>
      <w:r>
        <w:rPr>
          <w:sz w:val="28"/>
        </w:rPr>
        <w:t>связей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зависимостей;</w:t>
      </w:r>
    </w:p>
    <w:p w:rsidR="009C6A58" w:rsidRDefault="004E6E5F">
      <w:pPr>
        <w:pStyle w:val="a4"/>
        <w:numPr>
          <w:ilvl w:val="0"/>
          <w:numId w:val="3"/>
        </w:numPr>
        <w:tabs>
          <w:tab w:val="left" w:pos="813"/>
          <w:tab w:val="left" w:pos="814"/>
        </w:tabs>
        <w:spacing w:before="29" w:line="242" w:lineRule="auto"/>
        <w:ind w:right="2079"/>
        <w:rPr>
          <w:sz w:val="28"/>
        </w:rPr>
      </w:pPr>
      <w:r>
        <w:rPr>
          <w:sz w:val="28"/>
        </w:rPr>
        <w:t>определение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сущностных</w:t>
      </w:r>
      <w:r>
        <w:rPr>
          <w:spacing w:val="-6"/>
          <w:sz w:val="28"/>
        </w:rPr>
        <w:t xml:space="preserve"> </w:t>
      </w:r>
      <w:r>
        <w:rPr>
          <w:sz w:val="28"/>
        </w:rPr>
        <w:t>характеристик</w:t>
      </w:r>
      <w:r>
        <w:rPr>
          <w:spacing w:val="-2"/>
          <w:sz w:val="28"/>
        </w:rPr>
        <w:t xml:space="preserve"> </w:t>
      </w:r>
      <w:r>
        <w:rPr>
          <w:sz w:val="28"/>
        </w:rPr>
        <w:t>изучаемого</w:t>
      </w:r>
      <w:r>
        <w:rPr>
          <w:spacing w:val="-6"/>
          <w:sz w:val="28"/>
        </w:rPr>
        <w:t xml:space="preserve"> </w:t>
      </w:r>
      <w:r>
        <w:rPr>
          <w:sz w:val="28"/>
        </w:rPr>
        <w:t>объекта;</w:t>
      </w:r>
      <w:r>
        <w:rPr>
          <w:spacing w:val="-6"/>
          <w:sz w:val="28"/>
        </w:rPr>
        <w:t xml:space="preserve"> </w:t>
      </w:r>
      <w:r>
        <w:rPr>
          <w:sz w:val="28"/>
        </w:rPr>
        <w:t>выбор</w:t>
      </w:r>
      <w:r>
        <w:rPr>
          <w:spacing w:val="-7"/>
          <w:sz w:val="28"/>
        </w:rPr>
        <w:t xml:space="preserve"> </w:t>
      </w:r>
      <w:r>
        <w:rPr>
          <w:sz w:val="28"/>
        </w:rPr>
        <w:t>верных</w:t>
      </w:r>
      <w:r>
        <w:rPr>
          <w:spacing w:val="-9"/>
          <w:sz w:val="28"/>
        </w:rPr>
        <w:t xml:space="preserve"> </w:t>
      </w:r>
      <w:r>
        <w:rPr>
          <w:sz w:val="28"/>
        </w:rPr>
        <w:t>критериев</w:t>
      </w:r>
      <w:r>
        <w:rPr>
          <w:spacing w:val="-7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сравнения,</w:t>
      </w:r>
      <w:r>
        <w:rPr>
          <w:spacing w:val="-67"/>
          <w:sz w:val="28"/>
        </w:rPr>
        <w:t xml:space="preserve"> </w:t>
      </w:r>
      <w:r>
        <w:rPr>
          <w:sz w:val="28"/>
        </w:rPr>
        <w:t>сопоставления,</w:t>
      </w:r>
      <w:r>
        <w:rPr>
          <w:spacing w:val="5"/>
          <w:sz w:val="28"/>
        </w:rPr>
        <w:t xml:space="preserve"> </w:t>
      </w:r>
      <w:r>
        <w:rPr>
          <w:sz w:val="28"/>
          <w:u w:val="single"/>
        </w:rPr>
        <w:t>оценки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объектов</w:t>
      </w:r>
      <w:r>
        <w:rPr>
          <w:sz w:val="28"/>
        </w:rPr>
        <w:t>;</w:t>
      </w:r>
    </w:p>
    <w:p w:rsidR="009C6A58" w:rsidRDefault="004E6E5F">
      <w:pPr>
        <w:pStyle w:val="a4"/>
        <w:numPr>
          <w:ilvl w:val="0"/>
          <w:numId w:val="3"/>
        </w:numPr>
        <w:tabs>
          <w:tab w:val="left" w:pos="813"/>
          <w:tab w:val="left" w:pos="814"/>
        </w:tabs>
        <w:spacing w:before="26"/>
        <w:ind w:hanging="361"/>
        <w:rPr>
          <w:sz w:val="28"/>
        </w:rPr>
      </w:pPr>
      <w:r>
        <w:rPr>
          <w:sz w:val="28"/>
        </w:rPr>
        <w:t>поиск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извлечение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нужной</w:t>
      </w:r>
      <w:r>
        <w:rPr>
          <w:spacing w:val="-6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за</w:t>
      </w:r>
      <w:r>
        <w:rPr>
          <w:sz w:val="28"/>
        </w:rPr>
        <w:t>данной</w:t>
      </w:r>
      <w:r>
        <w:rPr>
          <w:spacing w:val="-5"/>
          <w:sz w:val="28"/>
        </w:rPr>
        <w:t xml:space="preserve"> </w:t>
      </w:r>
      <w:r>
        <w:rPr>
          <w:sz w:val="28"/>
        </w:rPr>
        <w:t>теме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адаптированных</w:t>
      </w:r>
      <w:r>
        <w:rPr>
          <w:spacing w:val="-8"/>
          <w:sz w:val="28"/>
        </w:rPr>
        <w:t xml:space="preserve"> </w:t>
      </w:r>
      <w:r>
        <w:rPr>
          <w:sz w:val="28"/>
        </w:rPr>
        <w:t>источниках</w:t>
      </w:r>
      <w:r>
        <w:rPr>
          <w:spacing w:val="-9"/>
          <w:sz w:val="28"/>
        </w:rPr>
        <w:t xml:space="preserve"> </w:t>
      </w:r>
      <w:r>
        <w:rPr>
          <w:sz w:val="28"/>
        </w:rPr>
        <w:t>различного</w:t>
      </w:r>
      <w:r>
        <w:rPr>
          <w:spacing w:val="-5"/>
          <w:sz w:val="28"/>
        </w:rPr>
        <w:t xml:space="preserve"> </w:t>
      </w:r>
      <w:r>
        <w:rPr>
          <w:sz w:val="28"/>
        </w:rPr>
        <w:t>типа;</w:t>
      </w:r>
    </w:p>
    <w:p w:rsidR="009C6A58" w:rsidRDefault="004E6E5F">
      <w:pPr>
        <w:pStyle w:val="a4"/>
        <w:numPr>
          <w:ilvl w:val="0"/>
          <w:numId w:val="3"/>
        </w:numPr>
        <w:tabs>
          <w:tab w:val="left" w:pos="813"/>
          <w:tab w:val="left" w:pos="814"/>
        </w:tabs>
        <w:spacing w:before="28"/>
        <w:ind w:right="456"/>
        <w:rPr>
          <w:sz w:val="28"/>
        </w:rPr>
      </w:pPr>
      <w:r>
        <w:rPr>
          <w:sz w:val="28"/>
        </w:rPr>
        <w:t>перевод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3"/>
          <w:sz w:val="28"/>
        </w:rPr>
        <w:t xml:space="preserve"> </w:t>
      </w:r>
      <w:r>
        <w:rPr>
          <w:sz w:val="28"/>
        </w:rPr>
        <w:t>из</w:t>
      </w:r>
      <w:r>
        <w:rPr>
          <w:spacing w:val="-3"/>
          <w:sz w:val="28"/>
        </w:rPr>
        <w:t xml:space="preserve"> </w:t>
      </w:r>
      <w:r>
        <w:rPr>
          <w:sz w:val="28"/>
        </w:rPr>
        <w:t>одной знаковой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другую</w:t>
      </w:r>
      <w:r>
        <w:rPr>
          <w:spacing w:val="-4"/>
          <w:sz w:val="28"/>
        </w:rPr>
        <w:t xml:space="preserve"> </w:t>
      </w:r>
      <w:r>
        <w:rPr>
          <w:sz w:val="28"/>
        </w:rPr>
        <w:t>(из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таблицу,</w:t>
      </w:r>
      <w:r>
        <w:rPr>
          <w:spacing w:val="-1"/>
          <w:sz w:val="28"/>
        </w:rPr>
        <w:t xml:space="preserve"> </w:t>
      </w:r>
      <w:r>
        <w:rPr>
          <w:sz w:val="28"/>
        </w:rPr>
        <w:t>из</w:t>
      </w:r>
      <w:r>
        <w:rPr>
          <w:spacing w:val="-3"/>
          <w:sz w:val="28"/>
        </w:rPr>
        <w:t xml:space="preserve"> </w:t>
      </w:r>
      <w:r>
        <w:rPr>
          <w:sz w:val="28"/>
        </w:rPr>
        <w:t>аудиовизуального</w:t>
      </w:r>
      <w:r>
        <w:rPr>
          <w:spacing w:val="-4"/>
          <w:sz w:val="28"/>
        </w:rPr>
        <w:t xml:space="preserve"> </w:t>
      </w:r>
      <w:r>
        <w:rPr>
          <w:sz w:val="28"/>
        </w:rPr>
        <w:t>ряда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текст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др.),</w:t>
      </w:r>
      <w:r>
        <w:rPr>
          <w:spacing w:val="2"/>
          <w:sz w:val="28"/>
        </w:rPr>
        <w:t xml:space="preserve"> </w:t>
      </w:r>
      <w:r>
        <w:rPr>
          <w:sz w:val="28"/>
        </w:rPr>
        <w:t>выбор знаковых</w:t>
      </w:r>
      <w:r>
        <w:rPr>
          <w:spacing w:val="-3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2"/>
          <w:sz w:val="28"/>
        </w:rPr>
        <w:t xml:space="preserve"> </w:t>
      </w:r>
      <w:r>
        <w:rPr>
          <w:sz w:val="28"/>
        </w:rPr>
        <w:t>адекватно познавательной и коммуникативной ситуации;</w:t>
      </w:r>
    </w:p>
    <w:p w:rsidR="009C6A58" w:rsidRDefault="004E6E5F">
      <w:pPr>
        <w:pStyle w:val="a4"/>
        <w:numPr>
          <w:ilvl w:val="0"/>
          <w:numId w:val="3"/>
        </w:numPr>
        <w:tabs>
          <w:tab w:val="left" w:pos="813"/>
          <w:tab w:val="left" w:pos="814"/>
        </w:tabs>
        <w:spacing w:before="34"/>
        <w:ind w:hanging="361"/>
        <w:rPr>
          <w:sz w:val="28"/>
        </w:rPr>
      </w:pPr>
      <w:r>
        <w:rPr>
          <w:sz w:val="28"/>
        </w:rPr>
        <w:t>объяснение</w:t>
      </w:r>
      <w:r>
        <w:rPr>
          <w:spacing w:val="-5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-8"/>
          <w:sz w:val="28"/>
        </w:rPr>
        <w:t xml:space="preserve"> </w:t>
      </w:r>
      <w:r>
        <w:rPr>
          <w:sz w:val="28"/>
        </w:rPr>
        <w:t>положений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конкретных</w:t>
      </w:r>
      <w:r>
        <w:rPr>
          <w:spacing w:val="-9"/>
          <w:sz w:val="28"/>
        </w:rPr>
        <w:t xml:space="preserve"> </w:t>
      </w:r>
      <w:r>
        <w:rPr>
          <w:sz w:val="28"/>
        </w:rPr>
        <w:t>примерах;</w:t>
      </w:r>
    </w:p>
    <w:p w:rsidR="009C6A58" w:rsidRDefault="004E6E5F">
      <w:pPr>
        <w:pStyle w:val="a4"/>
        <w:numPr>
          <w:ilvl w:val="0"/>
          <w:numId w:val="3"/>
        </w:numPr>
        <w:tabs>
          <w:tab w:val="left" w:pos="813"/>
          <w:tab w:val="left" w:pos="814"/>
        </w:tabs>
        <w:spacing w:before="28"/>
        <w:ind w:right="385"/>
        <w:rPr>
          <w:sz w:val="28"/>
        </w:rPr>
      </w:pPr>
      <w:r>
        <w:rPr>
          <w:sz w:val="28"/>
        </w:rPr>
        <w:t>оценка</w:t>
      </w:r>
      <w:r>
        <w:rPr>
          <w:spacing w:val="-3"/>
          <w:sz w:val="28"/>
        </w:rPr>
        <w:t xml:space="preserve"> </w:t>
      </w:r>
      <w:r>
        <w:rPr>
          <w:sz w:val="28"/>
        </w:rPr>
        <w:t>своих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7"/>
          <w:sz w:val="28"/>
        </w:rPr>
        <w:t xml:space="preserve"> </w:t>
      </w:r>
      <w:r>
        <w:rPr>
          <w:sz w:val="28"/>
        </w:rPr>
        <w:t>достижений,</w:t>
      </w:r>
      <w:r>
        <w:rPr>
          <w:spacing w:val="-1"/>
          <w:sz w:val="28"/>
        </w:rPr>
        <w:t xml:space="preserve"> </w:t>
      </w:r>
      <w:r>
        <w:rPr>
          <w:sz w:val="28"/>
        </w:rPr>
        <w:t>поведения,</w:t>
      </w:r>
      <w:r>
        <w:rPr>
          <w:spacing w:val="-1"/>
          <w:sz w:val="28"/>
        </w:rPr>
        <w:t xml:space="preserve"> </w:t>
      </w:r>
      <w:r>
        <w:rPr>
          <w:sz w:val="28"/>
        </w:rPr>
        <w:t>черт</w:t>
      </w:r>
      <w:r>
        <w:rPr>
          <w:spacing w:val="-4"/>
          <w:sz w:val="28"/>
        </w:rPr>
        <w:t xml:space="preserve"> </w:t>
      </w:r>
      <w:r>
        <w:rPr>
          <w:sz w:val="28"/>
        </w:rPr>
        <w:t>своей</w:t>
      </w:r>
      <w:r>
        <w:rPr>
          <w:spacing w:val="-4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2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-2"/>
          <w:sz w:val="28"/>
        </w:rPr>
        <w:t xml:space="preserve"> </w:t>
      </w:r>
      <w:r>
        <w:rPr>
          <w:sz w:val="28"/>
        </w:rPr>
        <w:t>мнения</w:t>
      </w:r>
      <w:r>
        <w:rPr>
          <w:spacing w:val="-3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7"/>
          <w:sz w:val="28"/>
        </w:rPr>
        <w:t xml:space="preserve"> </w:t>
      </w:r>
      <w:r>
        <w:rPr>
          <w:sz w:val="28"/>
        </w:rPr>
        <w:t>людей,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том</w:t>
      </w:r>
      <w:r>
        <w:rPr>
          <w:spacing w:val="-2"/>
          <w:sz w:val="28"/>
        </w:rPr>
        <w:t xml:space="preserve"> </w:t>
      </w:r>
      <w:r>
        <w:rPr>
          <w:sz w:val="28"/>
        </w:rPr>
        <w:t>числе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корректировки</w:t>
      </w:r>
      <w:r>
        <w:rPr>
          <w:spacing w:val="-2"/>
          <w:sz w:val="28"/>
        </w:rPr>
        <w:t xml:space="preserve"> </w:t>
      </w:r>
      <w:r>
        <w:rPr>
          <w:sz w:val="28"/>
        </w:rPr>
        <w:t>собственного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-2"/>
          <w:sz w:val="28"/>
        </w:rPr>
        <w:t xml:space="preserve"> </w:t>
      </w:r>
      <w:r>
        <w:rPr>
          <w:sz w:val="28"/>
        </w:rPr>
        <w:t>среде,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повседневной</w:t>
      </w:r>
      <w:r>
        <w:rPr>
          <w:spacing w:val="-2"/>
          <w:sz w:val="28"/>
        </w:rPr>
        <w:t xml:space="preserve"> </w:t>
      </w:r>
      <w:r>
        <w:rPr>
          <w:sz w:val="28"/>
        </w:rPr>
        <w:t>жизни</w:t>
      </w:r>
      <w:r>
        <w:rPr>
          <w:spacing w:val="-2"/>
          <w:sz w:val="28"/>
        </w:rPr>
        <w:t xml:space="preserve"> </w:t>
      </w:r>
      <w:r>
        <w:rPr>
          <w:sz w:val="28"/>
        </w:rPr>
        <w:t>этических</w:t>
      </w:r>
    </w:p>
    <w:p w:rsidR="009C6A58" w:rsidRDefault="004E6E5F">
      <w:pPr>
        <w:pStyle w:val="a3"/>
        <w:spacing w:line="322" w:lineRule="exact"/>
        <w:ind w:left="813"/>
      </w:pPr>
      <w:r>
        <w:t>и</w:t>
      </w:r>
      <w:r>
        <w:rPr>
          <w:spacing w:val="-6"/>
        </w:rPr>
        <w:t xml:space="preserve"> </w:t>
      </w:r>
      <w:r>
        <w:rPr>
          <w:u w:val="single"/>
        </w:rPr>
        <w:t>правовых</w:t>
      </w:r>
      <w:r>
        <w:rPr>
          <w:spacing w:val="-8"/>
          <w:u w:val="single"/>
        </w:rPr>
        <w:t xml:space="preserve"> </w:t>
      </w:r>
      <w:r>
        <w:rPr>
          <w:u w:val="single"/>
        </w:rPr>
        <w:t>норм</w:t>
      </w:r>
      <w:r>
        <w:t>,</w:t>
      </w:r>
      <w:r>
        <w:rPr>
          <w:spacing w:val="-3"/>
        </w:rPr>
        <w:t xml:space="preserve"> </w:t>
      </w:r>
      <w:r>
        <w:t>экологических</w:t>
      </w:r>
      <w:r>
        <w:rPr>
          <w:spacing w:val="-5"/>
        </w:rPr>
        <w:t xml:space="preserve"> </w:t>
      </w:r>
      <w:r>
        <w:t>требований;</w:t>
      </w:r>
    </w:p>
    <w:p w:rsidR="009C6A58" w:rsidRDefault="004E6E5F">
      <w:pPr>
        <w:pStyle w:val="a4"/>
        <w:numPr>
          <w:ilvl w:val="0"/>
          <w:numId w:val="3"/>
        </w:numPr>
        <w:tabs>
          <w:tab w:val="left" w:pos="813"/>
          <w:tab w:val="left" w:pos="814"/>
        </w:tabs>
        <w:spacing w:before="29" w:line="252" w:lineRule="auto"/>
        <w:ind w:left="453" w:right="568" w:firstLine="0"/>
        <w:rPr>
          <w:sz w:val="28"/>
        </w:rPr>
      </w:pPr>
      <w:r>
        <w:rPr>
          <w:sz w:val="28"/>
        </w:rPr>
        <w:t>определение собственного отношения к явлениям современной жизни, формулирование своей точки зрения.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Перечисленные</w:t>
      </w:r>
      <w:r>
        <w:rPr>
          <w:spacing w:val="-7"/>
          <w:sz w:val="28"/>
        </w:rPr>
        <w:t xml:space="preserve"> </w:t>
      </w:r>
      <w:r>
        <w:rPr>
          <w:sz w:val="28"/>
        </w:rPr>
        <w:t>познавательные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практические</w:t>
      </w:r>
      <w:r>
        <w:rPr>
          <w:spacing w:val="-6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-7"/>
          <w:sz w:val="28"/>
        </w:rPr>
        <w:t xml:space="preserve"> </w:t>
      </w:r>
      <w:r>
        <w:rPr>
          <w:sz w:val="28"/>
        </w:rPr>
        <w:t>предполагают</w:t>
      </w:r>
      <w:r>
        <w:rPr>
          <w:spacing w:val="-9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-7"/>
          <w:sz w:val="28"/>
        </w:rPr>
        <w:t xml:space="preserve"> </w:t>
      </w:r>
      <w:r>
        <w:rPr>
          <w:sz w:val="28"/>
        </w:rPr>
        <w:t>компьютерных</w:t>
      </w:r>
      <w:r>
        <w:rPr>
          <w:spacing w:val="-11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-7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lastRenderedPageBreak/>
        <w:t>обработки,</w:t>
      </w:r>
      <w:r>
        <w:rPr>
          <w:spacing w:val="-1"/>
          <w:sz w:val="28"/>
        </w:rPr>
        <w:t xml:space="preserve"> </w:t>
      </w:r>
      <w:r>
        <w:rPr>
          <w:sz w:val="28"/>
        </w:rPr>
        <w:t>передачи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информации, презентации</w:t>
      </w:r>
      <w:r>
        <w:rPr>
          <w:spacing w:val="-2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3"/>
          <w:sz w:val="28"/>
        </w:rPr>
        <w:t xml:space="preserve"> </w:t>
      </w:r>
      <w:r>
        <w:rPr>
          <w:sz w:val="28"/>
        </w:rPr>
        <w:t>познавательной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практической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деятельности.</w:t>
      </w:r>
    </w:p>
    <w:p w:rsidR="009C6A58" w:rsidRDefault="004E6E5F">
      <w:pPr>
        <w:pStyle w:val="a3"/>
        <w:spacing w:line="306" w:lineRule="exact"/>
        <w:ind w:left="453"/>
      </w:pPr>
      <w:r>
        <w:t>Программа</w:t>
      </w:r>
      <w:r>
        <w:rPr>
          <w:spacing w:val="-5"/>
        </w:rPr>
        <w:t xml:space="preserve"> </w:t>
      </w:r>
      <w:r>
        <w:t>призвана</w:t>
      </w:r>
      <w:r>
        <w:rPr>
          <w:spacing w:val="-5"/>
        </w:rPr>
        <w:t xml:space="preserve"> </w:t>
      </w:r>
      <w:r>
        <w:t>помочь</w:t>
      </w:r>
      <w:r>
        <w:rPr>
          <w:spacing w:val="-8"/>
        </w:rPr>
        <w:t xml:space="preserve"> </w:t>
      </w:r>
      <w:r>
        <w:t>осуществлению</w:t>
      </w:r>
      <w:r>
        <w:rPr>
          <w:spacing w:val="-8"/>
        </w:rPr>
        <w:t xml:space="preserve"> </w:t>
      </w:r>
      <w:r>
        <w:t>выпускниками</w:t>
      </w:r>
      <w:r>
        <w:rPr>
          <w:spacing w:val="-6"/>
        </w:rPr>
        <w:t xml:space="preserve"> </w:t>
      </w:r>
      <w:r>
        <w:t>основной</w:t>
      </w:r>
      <w:r>
        <w:rPr>
          <w:spacing w:val="-6"/>
        </w:rPr>
        <w:t xml:space="preserve"> </w:t>
      </w:r>
      <w:r>
        <w:t>школы</w:t>
      </w:r>
      <w:r>
        <w:rPr>
          <w:spacing w:val="-5"/>
        </w:rPr>
        <w:t xml:space="preserve"> </w:t>
      </w:r>
      <w:r>
        <w:t>осознанного</w:t>
      </w:r>
      <w:r>
        <w:rPr>
          <w:spacing w:val="7"/>
        </w:rPr>
        <w:t xml:space="preserve"> </w:t>
      </w:r>
      <w:r>
        <w:t>выбора</w:t>
      </w:r>
      <w:r>
        <w:rPr>
          <w:spacing w:val="-5"/>
        </w:rPr>
        <w:t xml:space="preserve"> </w:t>
      </w:r>
      <w:r>
        <w:t>путей</w:t>
      </w:r>
      <w:r>
        <w:rPr>
          <w:spacing w:val="-6"/>
        </w:rPr>
        <w:t xml:space="preserve"> </w:t>
      </w:r>
      <w:r>
        <w:t>продолжения</w:t>
      </w:r>
    </w:p>
    <w:p w:rsidR="009C6A58" w:rsidRDefault="004E6E5F">
      <w:pPr>
        <w:pStyle w:val="a3"/>
        <w:spacing w:line="322" w:lineRule="exact"/>
        <w:ind w:left="453"/>
      </w:pPr>
      <w:r>
        <w:t>образования</w:t>
      </w:r>
      <w:r>
        <w:rPr>
          <w:spacing w:val="-8"/>
        </w:rPr>
        <w:t xml:space="preserve"> </w:t>
      </w:r>
      <w:r>
        <w:t>или</w:t>
      </w:r>
      <w:r>
        <w:rPr>
          <w:spacing w:val="-7"/>
        </w:rPr>
        <w:t xml:space="preserve"> </w:t>
      </w:r>
      <w:r>
        <w:t>будущей</w:t>
      </w:r>
      <w:r>
        <w:rPr>
          <w:spacing w:val="-4"/>
        </w:rPr>
        <w:t xml:space="preserve"> </w:t>
      </w:r>
      <w:r>
        <w:rPr>
          <w:u w:val="single"/>
        </w:rPr>
        <w:t>профессиональной</w:t>
      </w:r>
      <w:r>
        <w:rPr>
          <w:spacing w:val="-5"/>
          <w:u w:val="single"/>
        </w:rPr>
        <w:t xml:space="preserve"> </w:t>
      </w:r>
      <w:r>
        <w:rPr>
          <w:u w:val="single"/>
        </w:rPr>
        <w:t>деятельности</w:t>
      </w:r>
      <w:r>
        <w:t>.</w:t>
      </w:r>
    </w:p>
    <w:p w:rsidR="009C6A58" w:rsidRDefault="004E6E5F">
      <w:pPr>
        <w:pStyle w:val="a3"/>
        <w:ind w:left="1158"/>
      </w:pPr>
      <w:r>
        <w:t>Ожидаемый</w:t>
      </w:r>
      <w:r>
        <w:rPr>
          <w:spacing w:val="-6"/>
        </w:rPr>
        <w:t xml:space="preserve"> </w:t>
      </w:r>
      <w:r>
        <w:t>результат:</w:t>
      </w:r>
    </w:p>
    <w:p w:rsidR="009C6A58" w:rsidRDefault="004E6E5F">
      <w:pPr>
        <w:pStyle w:val="a3"/>
        <w:ind w:left="453"/>
      </w:pPr>
      <w:r>
        <w:t>Основным результатом освоения данного курса учащимися 9 класса станет их готовность к успешной сдаче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-7"/>
        </w:rPr>
        <w:t xml:space="preserve"> </w:t>
      </w:r>
      <w:r>
        <w:t>итоговой</w:t>
      </w:r>
      <w:r>
        <w:rPr>
          <w:spacing w:val="-7"/>
        </w:rPr>
        <w:t xml:space="preserve"> </w:t>
      </w:r>
      <w:r>
        <w:t>аттестации,</w:t>
      </w:r>
      <w:r>
        <w:rPr>
          <w:spacing w:val="-6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теоретическая,</w:t>
      </w:r>
      <w:r>
        <w:rPr>
          <w:spacing w:val="-4"/>
        </w:rPr>
        <w:t xml:space="preserve"> </w:t>
      </w:r>
      <w:r>
        <w:t>так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практическая,</w:t>
      </w:r>
      <w:r>
        <w:rPr>
          <w:spacing w:val="-4"/>
        </w:rPr>
        <w:t xml:space="preserve"> </w:t>
      </w:r>
      <w:r>
        <w:t>моральная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психологическая.</w:t>
      </w:r>
    </w:p>
    <w:p w:rsidR="009C6A58" w:rsidRDefault="004E6E5F">
      <w:pPr>
        <w:pStyle w:val="a3"/>
        <w:spacing w:line="321" w:lineRule="exact"/>
        <w:ind w:left="2066"/>
      </w:pPr>
      <w:r>
        <w:t>Основные</w:t>
      </w:r>
      <w:r>
        <w:rPr>
          <w:spacing w:val="-5"/>
        </w:rPr>
        <w:t xml:space="preserve"> </w:t>
      </w:r>
      <w:r>
        <w:t>виды</w:t>
      </w:r>
      <w:r>
        <w:rPr>
          <w:spacing w:val="-6"/>
        </w:rPr>
        <w:t xml:space="preserve"> </w:t>
      </w:r>
      <w:r>
        <w:t>д</w:t>
      </w:r>
      <w:r>
        <w:t>еятельности</w:t>
      </w:r>
      <w:r>
        <w:rPr>
          <w:spacing w:val="-6"/>
        </w:rPr>
        <w:t xml:space="preserve"> </w:t>
      </w:r>
      <w:r>
        <w:t>учащихся:</w:t>
      </w:r>
    </w:p>
    <w:p w:rsidR="009C6A58" w:rsidRDefault="004E6E5F">
      <w:pPr>
        <w:pStyle w:val="a3"/>
        <w:ind w:left="453" w:right="366"/>
      </w:pPr>
      <w:r>
        <w:t>индивидуальная самостоятельная работа по систематизации теоретических сведений по теме занятия в процессе</w:t>
      </w:r>
      <w:r>
        <w:rPr>
          <w:spacing w:val="1"/>
        </w:rPr>
        <w:t xml:space="preserve"> </w:t>
      </w:r>
      <w:r>
        <w:t>предварительной подготовки к занятию (прочтение и осмысление теоретического материала, составление плана</w:t>
      </w:r>
      <w:r>
        <w:rPr>
          <w:spacing w:val="1"/>
        </w:rPr>
        <w:t xml:space="preserve"> </w:t>
      </w:r>
      <w:r>
        <w:t>конспекта,</w:t>
      </w:r>
      <w:r>
        <w:rPr>
          <w:spacing w:val="-4"/>
        </w:rPr>
        <w:t xml:space="preserve"> </w:t>
      </w:r>
      <w:r>
        <w:t>схемы,</w:t>
      </w:r>
      <w:r>
        <w:rPr>
          <w:spacing w:val="-4"/>
        </w:rPr>
        <w:t xml:space="preserve"> </w:t>
      </w:r>
      <w:r>
        <w:t>предварительный</w:t>
      </w:r>
      <w:r>
        <w:rPr>
          <w:spacing w:val="-6"/>
        </w:rPr>
        <w:t xml:space="preserve"> </w:t>
      </w:r>
      <w:r>
        <w:t>подбор</w:t>
      </w:r>
      <w:r>
        <w:rPr>
          <w:spacing w:val="-7"/>
        </w:rPr>
        <w:t xml:space="preserve"> </w:t>
      </w:r>
      <w:r>
        <w:t>ситуативных</w:t>
      </w:r>
      <w:r>
        <w:rPr>
          <w:spacing w:val="-10"/>
        </w:rPr>
        <w:t xml:space="preserve"> </w:t>
      </w:r>
      <w:r>
        <w:t>примеров</w:t>
      </w:r>
      <w:r>
        <w:rPr>
          <w:spacing w:val="-7"/>
        </w:rPr>
        <w:t xml:space="preserve"> </w:t>
      </w:r>
      <w:r>
        <w:t>социальной</w:t>
      </w:r>
      <w:r>
        <w:rPr>
          <w:spacing w:val="-2"/>
        </w:rPr>
        <w:t xml:space="preserve"> </w:t>
      </w:r>
      <w:r>
        <w:t>действительности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соответствии</w:t>
      </w:r>
      <w:r>
        <w:rPr>
          <w:spacing w:val="-7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темой);</w:t>
      </w:r>
    </w:p>
    <w:p w:rsidR="009C6A58" w:rsidRDefault="004E6E5F">
      <w:pPr>
        <w:pStyle w:val="a3"/>
        <w:spacing w:before="3"/>
        <w:ind w:left="453"/>
      </w:pPr>
      <w:r>
        <w:t>индивидуальная</w:t>
      </w:r>
      <w:r>
        <w:rPr>
          <w:spacing w:val="-3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выполнению</w:t>
      </w:r>
      <w:r>
        <w:rPr>
          <w:spacing w:val="-2"/>
        </w:rPr>
        <w:t xml:space="preserve"> </w:t>
      </w:r>
      <w:r>
        <w:t>заданий</w:t>
      </w:r>
      <w:r>
        <w:rPr>
          <w:spacing w:val="-5"/>
        </w:rPr>
        <w:t xml:space="preserve"> </w:t>
      </w:r>
      <w:r>
        <w:t>ОГЭ:</w:t>
      </w:r>
    </w:p>
    <w:p w:rsidR="009C6A58" w:rsidRDefault="004E6E5F">
      <w:pPr>
        <w:pStyle w:val="a4"/>
        <w:numPr>
          <w:ilvl w:val="0"/>
          <w:numId w:val="1"/>
        </w:numPr>
        <w:tabs>
          <w:tab w:val="left" w:pos="617"/>
        </w:tabs>
        <w:ind w:left="616"/>
        <w:rPr>
          <w:sz w:val="28"/>
        </w:rPr>
      </w:pPr>
      <w:r>
        <w:rPr>
          <w:sz w:val="28"/>
        </w:rPr>
        <w:t>решение</w:t>
      </w:r>
      <w:r>
        <w:rPr>
          <w:spacing w:val="-5"/>
          <w:sz w:val="28"/>
        </w:rPr>
        <w:t xml:space="preserve"> </w:t>
      </w:r>
      <w:r>
        <w:rPr>
          <w:sz w:val="28"/>
        </w:rPr>
        <w:t>тестовых</w:t>
      </w:r>
      <w:r>
        <w:rPr>
          <w:spacing w:val="-9"/>
          <w:sz w:val="28"/>
        </w:rPr>
        <w:t xml:space="preserve"> </w:t>
      </w:r>
      <w:r>
        <w:rPr>
          <w:sz w:val="28"/>
        </w:rPr>
        <w:t>заданий</w:t>
      </w:r>
    </w:p>
    <w:p w:rsidR="009C6A58" w:rsidRDefault="004E6E5F">
      <w:pPr>
        <w:pStyle w:val="a4"/>
        <w:numPr>
          <w:ilvl w:val="0"/>
          <w:numId w:val="1"/>
        </w:numPr>
        <w:tabs>
          <w:tab w:val="left" w:pos="617"/>
        </w:tabs>
        <w:spacing w:before="86" w:line="322" w:lineRule="exact"/>
        <w:ind w:left="616"/>
        <w:rPr>
          <w:sz w:val="28"/>
        </w:rPr>
      </w:pPr>
      <w:r>
        <w:rPr>
          <w:sz w:val="28"/>
        </w:rPr>
        <w:t>решение</w:t>
      </w:r>
      <w:r>
        <w:rPr>
          <w:spacing w:val="-4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-4"/>
          <w:sz w:val="28"/>
        </w:rPr>
        <w:t xml:space="preserve"> </w:t>
      </w:r>
      <w:r>
        <w:rPr>
          <w:sz w:val="28"/>
        </w:rPr>
        <w:t>признаков</w:t>
      </w:r>
      <w:r>
        <w:rPr>
          <w:spacing w:val="-6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-5"/>
          <w:sz w:val="28"/>
        </w:rPr>
        <w:t xml:space="preserve"> </w:t>
      </w:r>
      <w:r>
        <w:rPr>
          <w:sz w:val="28"/>
        </w:rPr>
        <w:t>или</w:t>
      </w:r>
      <w:r>
        <w:rPr>
          <w:spacing w:val="-5"/>
          <w:sz w:val="28"/>
        </w:rPr>
        <w:t xml:space="preserve"> </w:t>
      </w:r>
      <w:r>
        <w:rPr>
          <w:sz w:val="28"/>
        </w:rPr>
        <w:t>явлений</w:t>
      </w:r>
    </w:p>
    <w:p w:rsidR="009C6A58" w:rsidRDefault="004E6E5F">
      <w:pPr>
        <w:pStyle w:val="a4"/>
        <w:numPr>
          <w:ilvl w:val="0"/>
          <w:numId w:val="1"/>
        </w:numPr>
        <w:tabs>
          <w:tab w:val="left" w:pos="617"/>
        </w:tabs>
        <w:ind w:left="616"/>
        <w:rPr>
          <w:sz w:val="28"/>
        </w:rPr>
      </w:pPr>
      <w:r>
        <w:rPr>
          <w:sz w:val="28"/>
        </w:rPr>
        <w:t>решение</w:t>
      </w:r>
      <w:r>
        <w:rPr>
          <w:spacing w:val="-6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классификацию</w:t>
      </w:r>
      <w:r>
        <w:rPr>
          <w:spacing w:val="-9"/>
          <w:sz w:val="28"/>
        </w:rPr>
        <w:t xml:space="preserve"> </w:t>
      </w:r>
      <w:r>
        <w:rPr>
          <w:sz w:val="28"/>
        </w:rPr>
        <w:t>событий,</w:t>
      </w:r>
      <w:r>
        <w:rPr>
          <w:spacing w:val="-4"/>
          <w:sz w:val="28"/>
        </w:rPr>
        <w:t xml:space="preserve"> </w:t>
      </w:r>
      <w:r>
        <w:rPr>
          <w:sz w:val="28"/>
        </w:rPr>
        <w:t>явлений;</w:t>
      </w:r>
    </w:p>
    <w:p w:rsidR="009C6A58" w:rsidRDefault="004E6E5F">
      <w:pPr>
        <w:pStyle w:val="a4"/>
        <w:numPr>
          <w:ilvl w:val="0"/>
          <w:numId w:val="1"/>
        </w:numPr>
        <w:tabs>
          <w:tab w:val="left" w:pos="617"/>
        </w:tabs>
        <w:spacing w:before="5"/>
        <w:ind w:right="1589" w:firstLine="0"/>
        <w:rPr>
          <w:sz w:val="28"/>
        </w:rPr>
      </w:pPr>
      <w:r>
        <w:rPr>
          <w:sz w:val="28"/>
        </w:rPr>
        <w:t>решение</w:t>
      </w:r>
      <w:r>
        <w:rPr>
          <w:spacing w:val="-4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-4"/>
          <w:sz w:val="28"/>
        </w:rPr>
        <w:t xml:space="preserve"> </w:t>
      </w:r>
      <w:r>
        <w:rPr>
          <w:sz w:val="28"/>
        </w:rPr>
        <w:t>дать</w:t>
      </w:r>
      <w:r>
        <w:rPr>
          <w:spacing w:val="-7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8"/>
          <w:sz w:val="28"/>
        </w:rPr>
        <w:t xml:space="preserve"> </w:t>
      </w:r>
      <w:r>
        <w:rPr>
          <w:sz w:val="28"/>
        </w:rPr>
        <w:t>взглядам,</w:t>
      </w:r>
      <w:r>
        <w:rPr>
          <w:spacing w:val="-3"/>
          <w:sz w:val="28"/>
        </w:rPr>
        <w:t xml:space="preserve"> </w:t>
      </w:r>
      <w:r>
        <w:rPr>
          <w:sz w:val="28"/>
        </w:rPr>
        <w:t>подходам,</w:t>
      </w:r>
      <w:r>
        <w:rPr>
          <w:spacing w:val="-2"/>
          <w:sz w:val="28"/>
        </w:rPr>
        <w:t xml:space="preserve"> </w:t>
      </w:r>
      <w:r>
        <w:rPr>
          <w:sz w:val="28"/>
        </w:rPr>
        <w:t>событиям,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процессам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proofErr w:type="gramStart"/>
      <w:r>
        <w:rPr>
          <w:sz w:val="28"/>
        </w:rPr>
        <w:t>позиций</w:t>
      </w:r>
      <w:proofErr w:type="gramEnd"/>
      <w:r>
        <w:rPr>
          <w:spacing w:val="-5"/>
          <w:sz w:val="28"/>
        </w:rPr>
        <w:t xml:space="preserve"> </w:t>
      </w:r>
      <w:r>
        <w:rPr>
          <w:sz w:val="28"/>
        </w:rPr>
        <w:t>одобряемых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современном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российском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</w:t>
      </w:r>
      <w:r>
        <w:rPr>
          <w:spacing w:val="2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ценностей;</w:t>
      </w:r>
    </w:p>
    <w:p w:rsidR="009C6A58" w:rsidRDefault="004E6E5F">
      <w:pPr>
        <w:pStyle w:val="a4"/>
        <w:numPr>
          <w:ilvl w:val="0"/>
          <w:numId w:val="1"/>
        </w:numPr>
        <w:tabs>
          <w:tab w:val="left" w:pos="617"/>
        </w:tabs>
        <w:spacing w:line="321" w:lineRule="exact"/>
        <w:ind w:left="616"/>
        <w:rPr>
          <w:sz w:val="28"/>
        </w:rPr>
      </w:pPr>
      <w:r>
        <w:rPr>
          <w:sz w:val="28"/>
        </w:rPr>
        <w:t>составление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простого</w:t>
      </w:r>
      <w:r>
        <w:rPr>
          <w:spacing w:val="-7"/>
          <w:sz w:val="28"/>
        </w:rPr>
        <w:t xml:space="preserve"> </w:t>
      </w:r>
      <w:r>
        <w:rPr>
          <w:sz w:val="28"/>
        </w:rPr>
        <w:t>плана.</w:t>
      </w:r>
    </w:p>
    <w:p w:rsidR="009C6A58" w:rsidRDefault="004E6E5F">
      <w:pPr>
        <w:pStyle w:val="a4"/>
        <w:numPr>
          <w:ilvl w:val="0"/>
          <w:numId w:val="1"/>
        </w:numPr>
        <w:tabs>
          <w:tab w:val="left" w:pos="617"/>
        </w:tabs>
        <w:spacing w:line="322" w:lineRule="exact"/>
        <w:ind w:left="616"/>
        <w:rPr>
          <w:sz w:val="28"/>
        </w:rPr>
      </w:pPr>
      <w:r>
        <w:rPr>
          <w:sz w:val="28"/>
        </w:rPr>
        <w:t>парная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работа</w:t>
      </w:r>
    </w:p>
    <w:p w:rsidR="009C6A58" w:rsidRDefault="004E6E5F">
      <w:pPr>
        <w:pStyle w:val="a4"/>
        <w:numPr>
          <w:ilvl w:val="0"/>
          <w:numId w:val="1"/>
        </w:numPr>
        <w:tabs>
          <w:tab w:val="left" w:pos="617"/>
        </w:tabs>
        <w:spacing w:line="322" w:lineRule="exact"/>
        <w:ind w:left="616"/>
        <w:rPr>
          <w:sz w:val="28"/>
        </w:rPr>
      </w:pPr>
      <w:r>
        <w:rPr>
          <w:sz w:val="28"/>
        </w:rPr>
        <w:t>групповая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работа</w:t>
      </w:r>
    </w:p>
    <w:p w:rsidR="009C6A58" w:rsidRDefault="004E6E5F">
      <w:pPr>
        <w:pStyle w:val="a4"/>
        <w:numPr>
          <w:ilvl w:val="0"/>
          <w:numId w:val="1"/>
        </w:numPr>
        <w:tabs>
          <w:tab w:val="left" w:pos="617"/>
        </w:tabs>
        <w:ind w:left="616"/>
        <w:rPr>
          <w:sz w:val="28"/>
        </w:rPr>
      </w:pPr>
      <w:r>
        <w:rPr>
          <w:sz w:val="28"/>
        </w:rPr>
        <w:t>творческая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4"/>
          <w:sz w:val="28"/>
        </w:rPr>
        <w:t xml:space="preserve"> </w:t>
      </w:r>
      <w:r>
        <w:rPr>
          <w:sz w:val="28"/>
        </w:rPr>
        <w:t>(составление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кроссвордов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терминам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идр</w:t>
      </w:r>
      <w:proofErr w:type="spellEnd"/>
      <w:r>
        <w:rPr>
          <w:sz w:val="28"/>
        </w:rPr>
        <w:t>.)</w:t>
      </w:r>
    </w:p>
    <w:p w:rsidR="009C6A58" w:rsidRDefault="004E6E5F">
      <w:pPr>
        <w:pStyle w:val="a4"/>
        <w:numPr>
          <w:ilvl w:val="0"/>
          <w:numId w:val="1"/>
        </w:numPr>
        <w:tabs>
          <w:tab w:val="left" w:pos="617"/>
        </w:tabs>
        <w:ind w:right="1014" w:firstLine="0"/>
        <w:rPr>
          <w:sz w:val="28"/>
        </w:rPr>
      </w:pPr>
      <w:r>
        <w:rPr>
          <w:sz w:val="28"/>
        </w:rPr>
        <w:t>прохождение</w:t>
      </w:r>
      <w:r>
        <w:rPr>
          <w:spacing w:val="-6"/>
          <w:sz w:val="28"/>
        </w:rPr>
        <w:t xml:space="preserve"> </w:t>
      </w:r>
      <w:r>
        <w:rPr>
          <w:sz w:val="28"/>
        </w:rPr>
        <w:t>компьютерного</w:t>
      </w:r>
      <w:r>
        <w:rPr>
          <w:spacing w:val="-6"/>
          <w:sz w:val="28"/>
        </w:rPr>
        <w:t xml:space="preserve"> </w:t>
      </w:r>
      <w:r>
        <w:rPr>
          <w:sz w:val="28"/>
        </w:rPr>
        <w:t>тестирования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теоретическим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основам</w:t>
      </w:r>
      <w:r>
        <w:rPr>
          <w:spacing w:val="-5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-9"/>
          <w:sz w:val="28"/>
        </w:rPr>
        <w:t xml:space="preserve"> </w:t>
      </w:r>
      <w:r>
        <w:rPr>
          <w:sz w:val="28"/>
        </w:rPr>
        <w:t>линий</w:t>
      </w:r>
      <w:r>
        <w:rPr>
          <w:spacing w:val="-7"/>
          <w:sz w:val="28"/>
        </w:rPr>
        <w:t xml:space="preserve"> </w:t>
      </w:r>
      <w:r>
        <w:rPr>
          <w:sz w:val="28"/>
        </w:rPr>
        <w:t>(в</w:t>
      </w:r>
      <w:r>
        <w:rPr>
          <w:spacing w:val="-7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Кодификатором)</w:t>
      </w:r>
    </w:p>
    <w:p w:rsidR="009C6A58" w:rsidRDefault="004E6E5F">
      <w:pPr>
        <w:pStyle w:val="a4"/>
        <w:numPr>
          <w:ilvl w:val="0"/>
          <w:numId w:val="1"/>
        </w:numPr>
        <w:tabs>
          <w:tab w:val="left" w:pos="617"/>
        </w:tabs>
        <w:ind w:left="1226" w:right="5110" w:hanging="773"/>
        <w:rPr>
          <w:sz w:val="28"/>
        </w:rPr>
      </w:pPr>
      <w:r>
        <w:rPr>
          <w:sz w:val="28"/>
        </w:rPr>
        <w:t>онлайн</w:t>
      </w:r>
      <w:r>
        <w:rPr>
          <w:spacing w:val="-7"/>
          <w:sz w:val="28"/>
        </w:rPr>
        <w:t xml:space="preserve"> </w:t>
      </w:r>
      <w:r>
        <w:rPr>
          <w:sz w:val="28"/>
        </w:rPr>
        <w:t>тестирование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проверенных</w:t>
      </w:r>
      <w:r>
        <w:rPr>
          <w:spacing w:val="-7"/>
          <w:sz w:val="28"/>
        </w:rPr>
        <w:t xml:space="preserve"> </w:t>
      </w:r>
      <w:r>
        <w:rPr>
          <w:sz w:val="28"/>
        </w:rPr>
        <w:t>учителем</w:t>
      </w:r>
      <w:r>
        <w:rPr>
          <w:spacing w:val="-5"/>
          <w:sz w:val="28"/>
        </w:rPr>
        <w:t xml:space="preserve"> </w:t>
      </w:r>
      <w:r>
        <w:rPr>
          <w:sz w:val="28"/>
        </w:rPr>
        <w:t>бесплатных</w:t>
      </w:r>
      <w:r>
        <w:rPr>
          <w:spacing w:val="-2"/>
          <w:sz w:val="28"/>
        </w:rPr>
        <w:t xml:space="preserve"> </w:t>
      </w:r>
      <w:r>
        <w:rPr>
          <w:sz w:val="28"/>
        </w:rPr>
        <w:t>сайтах</w:t>
      </w:r>
      <w:r>
        <w:rPr>
          <w:spacing w:val="-7"/>
          <w:sz w:val="28"/>
        </w:rPr>
        <w:t xml:space="preserve"> </w:t>
      </w:r>
      <w:r>
        <w:rPr>
          <w:sz w:val="28"/>
        </w:rPr>
        <w:t>Интернета.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Формы </w:t>
      </w:r>
      <w:r>
        <w:rPr>
          <w:sz w:val="28"/>
        </w:rPr>
        <w:t>контроля:</w:t>
      </w:r>
    </w:p>
    <w:p w:rsidR="009C6A58" w:rsidRDefault="004E6E5F">
      <w:pPr>
        <w:pStyle w:val="a3"/>
        <w:spacing w:line="321" w:lineRule="exact"/>
        <w:ind w:left="453"/>
      </w:pPr>
      <w:r>
        <w:t>Проверка</w:t>
      </w:r>
      <w:r>
        <w:rPr>
          <w:spacing w:val="-7"/>
        </w:rPr>
        <w:t xml:space="preserve"> </w:t>
      </w:r>
      <w:r>
        <w:t>планов-конспектов,</w:t>
      </w:r>
      <w:r>
        <w:rPr>
          <w:spacing w:val="-4"/>
        </w:rPr>
        <w:t xml:space="preserve"> </w:t>
      </w:r>
      <w:r>
        <w:t>схем,</w:t>
      </w:r>
      <w:r>
        <w:rPr>
          <w:spacing w:val="-4"/>
        </w:rPr>
        <w:t xml:space="preserve"> </w:t>
      </w:r>
      <w:r>
        <w:t>составленных</w:t>
      </w:r>
      <w:r>
        <w:rPr>
          <w:spacing w:val="-7"/>
        </w:rPr>
        <w:t xml:space="preserve"> </w:t>
      </w:r>
      <w:r>
        <w:t>учащимися</w:t>
      </w:r>
      <w:r>
        <w:rPr>
          <w:spacing w:val="-5"/>
        </w:rPr>
        <w:t xml:space="preserve"> </w:t>
      </w:r>
      <w:r>
        <w:t>дома</w:t>
      </w:r>
    </w:p>
    <w:p w:rsidR="009C6A58" w:rsidRDefault="004E6E5F">
      <w:pPr>
        <w:pStyle w:val="a3"/>
        <w:ind w:left="453"/>
      </w:pPr>
      <w:r>
        <w:t>Во</w:t>
      </w:r>
      <w:r>
        <w:rPr>
          <w:spacing w:val="-7"/>
        </w:rPr>
        <w:t xml:space="preserve"> </w:t>
      </w:r>
      <w:r>
        <w:t>внеурочное</w:t>
      </w:r>
      <w:r>
        <w:rPr>
          <w:spacing w:val="-5"/>
        </w:rPr>
        <w:t xml:space="preserve"> </w:t>
      </w:r>
      <w:r>
        <w:t>время</w:t>
      </w:r>
      <w:r>
        <w:rPr>
          <w:spacing w:val="-4"/>
        </w:rPr>
        <w:t xml:space="preserve"> </w:t>
      </w:r>
      <w:r>
        <w:t>принятие</w:t>
      </w:r>
      <w:r>
        <w:rPr>
          <w:spacing w:val="-1"/>
        </w:rPr>
        <w:t xml:space="preserve"> </w:t>
      </w:r>
      <w:r>
        <w:t>учителем</w:t>
      </w:r>
      <w:r>
        <w:rPr>
          <w:spacing w:val="-4"/>
        </w:rPr>
        <w:t xml:space="preserve"> </w:t>
      </w:r>
      <w:r>
        <w:t>теоретических</w:t>
      </w:r>
      <w:r>
        <w:rPr>
          <w:spacing w:val="-10"/>
        </w:rPr>
        <w:t xml:space="preserve"> </w:t>
      </w:r>
      <w:r>
        <w:t>зачётов</w:t>
      </w:r>
      <w:r>
        <w:rPr>
          <w:spacing w:val="-7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образовательным</w:t>
      </w:r>
      <w:r>
        <w:rPr>
          <w:spacing w:val="-6"/>
        </w:rPr>
        <w:t xml:space="preserve"> </w:t>
      </w:r>
      <w:r>
        <w:t>линиям</w:t>
      </w:r>
      <w:r>
        <w:rPr>
          <w:spacing w:val="-4"/>
        </w:rPr>
        <w:t xml:space="preserve"> </w:t>
      </w:r>
      <w:r>
        <w:t>Кодификатора</w:t>
      </w:r>
      <w:r>
        <w:rPr>
          <w:spacing w:val="-67"/>
        </w:rPr>
        <w:t xml:space="preserve"> </w:t>
      </w:r>
      <w:r>
        <w:t>(индивидуально)</w:t>
      </w:r>
    </w:p>
    <w:p w:rsidR="009C6A58" w:rsidRDefault="004E6E5F">
      <w:pPr>
        <w:pStyle w:val="a3"/>
        <w:spacing w:before="3"/>
        <w:ind w:left="453"/>
      </w:pPr>
      <w:r>
        <w:t>Взаимопроверка</w:t>
      </w:r>
      <w:r>
        <w:rPr>
          <w:spacing w:val="-5"/>
        </w:rPr>
        <w:t xml:space="preserve"> </w:t>
      </w:r>
      <w:r>
        <w:t>теоретической</w:t>
      </w:r>
      <w:r>
        <w:rPr>
          <w:spacing w:val="-6"/>
        </w:rPr>
        <w:t xml:space="preserve"> </w:t>
      </w:r>
      <w:r>
        <w:t>подготовленности</w:t>
      </w:r>
      <w:r>
        <w:rPr>
          <w:spacing w:val="-5"/>
        </w:rPr>
        <w:t xml:space="preserve"> </w:t>
      </w:r>
      <w:r>
        <w:t>учащихся</w:t>
      </w:r>
      <w:r>
        <w:rPr>
          <w:spacing w:val="-4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теме</w:t>
      </w:r>
    </w:p>
    <w:p w:rsidR="009C6A58" w:rsidRDefault="004E6E5F">
      <w:pPr>
        <w:pStyle w:val="a3"/>
        <w:ind w:left="453"/>
      </w:pPr>
      <w:r>
        <w:t>Проверка</w:t>
      </w:r>
      <w:r>
        <w:rPr>
          <w:spacing w:val="-6"/>
        </w:rPr>
        <w:t xml:space="preserve"> </w:t>
      </w:r>
      <w:r>
        <w:t>подготовки</w:t>
      </w:r>
      <w:r>
        <w:rPr>
          <w:spacing w:val="-5"/>
        </w:rPr>
        <w:t xml:space="preserve"> </w:t>
      </w:r>
      <w:r>
        <w:t>(теоретической)</w:t>
      </w:r>
      <w:r>
        <w:rPr>
          <w:spacing w:val="-7"/>
        </w:rPr>
        <w:t xml:space="preserve"> </w:t>
      </w:r>
      <w:r>
        <w:t>во</w:t>
      </w:r>
      <w:r>
        <w:rPr>
          <w:spacing w:val="-6"/>
        </w:rPr>
        <w:t xml:space="preserve"> </w:t>
      </w:r>
      <w:r>
        <w:t>время</w:t>
      </w:r>
      <w:r>
        <w:rPr>
          <w:spacing w:val="-4"/>
        </w:rPr>
        <w:t xml:space="preserve"> </w:t>
      </w:r>
      <w:r>
        <w:t>работы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презентацией,</w:t>
      </w:r>
      <w:r>
        <w:rPr>
          <w:spacing w:val="-5"/>
        </w:rPr>
        <w:t xml:space="preserve"> </w:t>
      </w:r>
      <w:r>
        <w:t>содержащей</w:t>
      </w:r>
      <w:r>
        <w:rPr>
          <w:spacing w:val="-5"/>
        </w:rPr>
        <w:t xml:space="preserve"> </w:t>
      </w:r>
      <w:r>
        <w:t>частичные</w:t>
      </w:r>
      <w:r>
        <w:rPr>
          <w:spacing w:val="-6"/>
        </w:rPr>
        <w:t xml:space="preserve"> </w:t>
      </w:r>
      <w:r>
        <w:t>сведения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пустые</w:t>
      </w:r>
      <w:r>
        <w:rPr>
          <w:spacing w:val="-5"/>
        </w:rPr>
        <w:t xml:space="preserve"> </w:t>
      </w:r>
      <w:r>
        <w:t>графы</w:t>
      </w:r>
      <w:r>
        <w:rPr>
          <w:spacing w:val="-67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фронтальной</w:t>
      </w:r>
      <w:r>
        <w:rPr>
          <w:spacing w:val="1"/>
        </w:rPr>
        <w:t xml:space="preserve"> </w:t>
      </w:r>
      <w:r>
        <w:t>беседы</w:t>
      </w:r>
    </w:p>
    <w:p w:rsidR="009C6A58" w:rsidRDefault="004E6E5F">
      <w:pPr>
        <w:pStyle w:val="a3"/>
        <w:ind w:left="453" w:right="7521"/>
      </w:pPr>
      <w:r>
        <w:t>Компьютерное</w:t>
      </w:r>
      <w:r>
        <w:rPr>
          <w:spacing w:val="-7"/>
        </w:rPr>
        <w:t xml:space="preserve"> </w:t>
      </w:r>
      <w:r>
        <w:t>тестирование</w:t>
      </w:r>
      <w:r>
        <w:rPr>
          <w:spacing w:val="-6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освоенной</w:t>
      </w:r>
      <w:r>
        <w:rPr>
          <w:spacing w:val="-7"/>
        </w:rPr>
        <w:t xml:space="preserve"> </w:t>
      </w:r>
      <w:r>
        <w:t>теме</w:t>
      </w:r>
      <w:r>
        <w:rPr>
          <w:spacing w:val="-67"/>
        </w:rPr>
        <w:t xml:space="preserve"> </w:t>
      </w:r>
      <w:r>
        <w:lastRenderedPageBreak/>
        <w:t>Письменное</w:t>
      </w:r>
      <w:r>
        <w:rPr>
          <w:spacing w:val="1"/>
        </w:rPr>
        <w:t xml:space="preserve"> </w:t>
      </w:r>
      <w:r>
        <w:t>тестирование</w:t>
      </w:r>
    </w:p>
    <w:p w:rsidR="009C6A58" w:rsidRDefault="004E6E5F">
      <w:pPr>
        <w:pStyle w:val="a3"/>
        <w:ind w:left="453" w:right="4316"/>
      </w:pPr>
      <w:r>
        <w:t>Проверка</w:t>
      </w:r>
      <w:r>
        <w:rPr>
          <w:spacing w:val="-5"/>
        </w:rPr>
        <w:t xml:space="preserve"> </w:t>
      </w:r>
      <w:proofErr w:type="spellStart"/>
      <w:r>
        <w:t>сформированности</w:t>
      </w:r>
      <w:proofErr w:type="spellEnd"/>
      <w:r>
        <w:rPr>
          <w:spacing w:val="-5"/>
        </w:rPr>
        <w:t xml:space="preserve"> </w:t>
      </w:r>
      <w:r>
        <w:t>УУД</w:t>
      </w:r>
      <w:r>
        <w:rPr>
          <w:spacing w:val="-4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решении</w:t>
      </w:r>
      <w:r>
        <w:rPr>
          <w:spacing w:val="-5"/>
        </w:rPr>
        <w:t xml:space="preserve"> </w:t>
      </w:r>
      <w:r>
        <w:t>индивидуал</w:t>
      </w:r>
      <w:r>
        <w:t>ьных</w:t>
      </w:r>
      <w:r>
        <w:rPr>
          <w:spacing w:val="-9"/>
        </w:rPr>
        <w:t xml:space="preserve"> </w:t>
      </w:r>
      <w:r>
        <w:t>заданий</w:t>
      </w:r>
      <w:r>
        <w:rPr>
          <w:spacing w:val="-5"/>
        </w:rPr>
        <w:t xml:space="preserve"> </w:t>
      </w:r>
      <w:r>
        <w:t>ОГЭ</w:t>
      </w:r>
      <w:r>
        <w:rPr>
          <w:spacing w:val="-67"/>
        </w:rPr>
        <w:t xml:space="preserve"> </w:t>
      </w:r>
      <w:r>
        <w:t>Контроль</w:t>
      </w:r>
      <w:r>
        <w:rPr>
          <w:spacing w:val="-3"/>
        </w:rPr>
        <w:t xml:space="preserve"> </w:t>
      </w:r>
      <w:r>
        <w:t>знания основных</w:t>
      </w:r>
      <w:r>
        <w:rPr>
          <w:spacing w:val="-5"/>
        </w:rPr>
        <w:t xml:space="preserve"> </w:t>
      </w:r>
      <w:r>
        <w:t>терминов</w:t>
      </w:r>
      <w:r>
        <w:rPr>
          <w:spacing w:val="-2"/>
        </w:rPr>
        <w:t xml:space="preserve"> </w:t>
      </w:r>
      <w:r>
        <w:t>и понятий</w:t>
      </w:r>
      <w:r>
        <w:rPr>
          <w:spacing w:val="-1"/>
        </w:rPr>
        <w:t xml:space="preserve"> </w:t>
      </w:r>
      <w:r>
        <w:t>(решение кроссвордов)</w:t>
      </w:r>
    </w:p>
    <w:p w:rsidR="009C6A58" w:rsidRDefault="004E6E5F">
      <w:pPr>
        <w:pStyle w:val="a3"/>
        <w:ind w:left="453"/>
      </w:pPr>
      <w:r>
        <w:t>Контроль</w:t>
      </w:r>
      <w:r>
        <w:rPr>
          <w:spacing w:val="-7"/>
        </w:rPr>
        <w:t xml:space="preserve"> </w:t>
      </w:r>
      <w:r>
        <w:t>знания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умения</w:t>
      </w:r>
      <w:r>
        <w:rPr>
          <w:spacing w:val="-4"/>
        </w:rPr>
        <w:t xml:space="preserve"> </w:t>
      </w:r>
      <w:r>
        <w:t>оперировать</w:t>
      </w:r>
      <w:r>
        <w:rPr>
          <w:spacing w:val="-2"/>
        </w:rPr>
        <w:t xml:space="preserve"> </w:t>
      </w:r>
      <w:r>
        <w:t>основными терминами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понятиями</w:t>
      </w:r>
      <w:r>
        <w:rPr>
          <w:spacing w:val="-4"/>
        </w:rPr>
        <w:t xml:space="preserve"> </w:t>
      </w:r>
      <w:r>
        <w:t>(работа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текстом,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который</w:t>
      </w:r>
      <w:r>
        <w:rPr>
          <w:spacing w:val="-5"/>
        </w:rPr>
        <w:t xml:space="preserve"> </w:t>
      </w:r>
      <w:r>
        <w:t>требуется</w:t>
      </w:r>
      <w:r>
        <w:rPr>
          <w:spacing w:val="-67"/>
        </w:rPr>
        <w:t xml:space="preserve"> </w:t>
      </w:r>
      <w:r>
        <w:t>вставить</w:t>
      </w:r>
      <w:r>
        <w:rPr>
          <w:spacing w:val="-2"/>
        </w:rPr>
        <w:t xml:space="preserve"> </w:t>
      </w:r>
      <w:r>
        <w:t>буквы,</w:t>
      </w:r>
      <w:r>
        <w:rPr>
          <w:spacing w:val="3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соответствуют</w:t>
      </w:r>
      <w:r>
        <w:rPr>
          <w:spacing w:val="3"/>
        </w:rPr>
        <w:t xml:space="preserve"> </w:t>
      </w:r>
      <w:r>
        <w:t>понятиям,</w:t>
      </w:r>
      <w:r>
        <w:rPr>
          <w:spacing w:val="3"/>
        </w:rPr>
        <w:t xml:space="preserve"> </w:t>
      </w:r>
      <w:r>
        <w:t>приведённым</w:t>
      </w:r>
      <w:r>
        <w:rPr>
          <w:spacing w:val="1"/>
        </w:rPr>
        <w:t xml:space="preserve"> </w:t>
      </w:r>
      <w:r>
        <w:t>вслед</w:t>
      </w:r>
      <w:r>
        <w:rPr>
          <w:spacing w:val="2"/>
        </w:rPr>
        <w:t xml:space="preserve"> </w:t>
      </w:r>
      <w:r>
        <w:t>за</w:t>
      </w:r>
      <w:r>
        <w:rPr>
          <w:spacing w:val="2"/>
        </w:rPr>
        <w:t xml:space="preserve"> </w:t>
      </w:r>
      <w:r>
        <w:t>текстом)</w:t>
      </w:r>
    </w:p>
    <w:p w:rsidR="009C6A58" w:rsidRDefault="004E6E5F">
      <w:pPr>
        <w:pStyle w:val="a3"/>
        <w:spacing w:line="321" w:lineRule="exact"/>
        <w:ind w:left="1317"/>
      </w:pPr>
      <w:r>
        <w:t>Виды</w:t>
      </w:r>
      <w:r>
        <w:rPr>
          <w:spacing w:val="-4"/>
        </w:rPr>
        <w:t xml:space="preserve"> </w:t>
      </w:r>
      <w:r>
        <w:t>контроля:</w:t>
      </w:r>
    </w:p>
    <w:p w:rsidR="009C6A58" w:rsidRDefault="004E6E5F">
      <w:pPr>
        <w:pStyle w:val="a3"/>
        <w:ind w:left="453" w:right="2497"/>
      </w:pPr>
      <w:r>
        <w:t>Начальный (или входной контроль) проводится с целью определения уровня развития детей.</w:t>
      </w:r>
      <w:r>
        <w:rPr>
          <w:spacing w:val="1"/>
        </w:rPr>
        <w:t xml:space="preserve"> </w:t>
      </w:r>
      <w:r>
        <w:t>Текущий</w:t>
      </w:r>
      <w:r>
        <w:rPr>
          <w:spacing w:val="-6"/>
        </w:rPr>
        <w:t xml:space="preserve"> </w:t>
      </w:r>
      <w:r>
        <w:t>контроль</w:t>
      </w:r>
      <w:r>
        <w:rPr>
          <w:spacing w:val="-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целью</w:t>
      </w:r>
      <w:r>
        <w:rPr>
          <w:spacing w:val="-6"/>
        </w:rPr>
        <w:t xml:space="preserve"> </w:t>
      </w:r>
      <w:r>
        <w:t>определения</w:t>
      </w:r>
      <w:r>
        <w:rPr>
          <w:spacing w:val="-5"/>
        </w:rPr>
        <w:t xml:space="preserve"> </w:t>
      </w:r>
      <w:r>
        <w:t>степени</w:t>
      </w:r>
      <w:r>
        <w:rPr>
          <w:spacing w:val="-6"/>
        </w:rPr>
        <w:t xml:space="preserve"> </w:t>
      </w:r>
      <w:r>
        <w:t>усвоения</w:t>
      </w:r>
      <w:r>
        <w:rPr>
          <w:spacing w:val="-5"/>
        </w:rPr>
        <w:t xml:space="preserve"> </w:t>
      </w:r>
      <w:proofErr w:type="gramStart"/>
      <w:r>
        <w:t>обучающимися</w:t>
      </w:r>
      <w:proofErr w:type="gramEnd"/>
      <w:r>
        <w:t xml:space="preserve"> учебного</w:t>
      </w:r>
      <w:r>
        <w:rPr>
          <w:spacing w:val="-6"/>
        </w:rPr>
        <w:t xml:space="preserve"> </w:t>
      </w:r>
      <w:r>
        <w:t>материала.</w:t>
      </w:r>
      <w:r>
        <w:rPr>
          <w:spacing w:val="-67"/>
        </w:rPr>
        <w:t xml:space="preserve"> </w:t>
      </w:r>
      <w:r>
        <w:t>Промежуточный контроль</w:t>
      </w:r>
      <w:r>
        <w:rPr>
          <w:spacing w:val="-2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-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результ</w:t>
      </w:r>
      <w:r>
        <w:t>атов</w:t>
      </w:r>
      <w:r>
        <w:rPr>
          <w:spacing w:val="-1"/>
        </w:rPr>
        <w:t xml:space="preserve"> </w:t>
      </w:r>
      <w:r>
        <w:t>обучения.</w:t>
      </w:r>
    </w:p>
    <w:p w:rsidR="009C6A58" w:rsidRDefault="009C6A58">
      <w:pPr>
        <w:sectPr w:rsidR="009C6A58">
          <w:pgSz w:w="16840" w:h="11910" w:orient="landscape"/>
          <w:pgMar w:top="1100" w:right="1000" w:bottom="280" w:left="680" w:header="720" w:footer="720" w:gutter="0"/>
          <w:cols w:space="720"/>
        </w:sectPr>
      </w:pPr>
    </w:p>
    <w:p w:rsidR="009C6A58" w:rsidRDefault="009C6A58">
      <w:pPr>
        <w:pStyle w:val="a3"/>
        <w:rPr>
          <w:sz w:val="20"/>
        </w:rPr>
      </w:pPr>
    </w:p>
    <w:p w:rsidR="009C6A58" w:rsidRDefault="009C6A58">
      <w:pPr>
        <w:pStyle w:val="a3"/>
        <w:spacing w:before="8"/>
        <w:rPr>
          <w:sz w:val="23"/>
        </w:rPr>
      </w:pPr>
    </w:p>
    <w:p w:rsidR="009C6A58" w:rsidRDefault="004E6E5F">
      <w:pPr>
        <w:pStyle w:val="a3"/>
        <w:tabs>
          <w:tab w:val="left" w:pos="3083"/>
          <w:tab w:val="left" w:pos="4918"/>
          <w:tab w:val="left" w:pos="5797"/>
          <w:tab w:val="left" w:pos="6660"/>
          <w:tab w:val="left" w:pos="8142"/>
          <w:tab w:val="left" w:pos="10391"/>
          <w:tab w:val="left" w:pos="12391"/>
          <w:tab w:val="left" w:pos="13955"/>
        </w:tabs>
        <w:spacing w:before="86" w:line="439" w:lineRule="auto"/>
        <w:ind w:left="6988" w:right="146" w:hanging="5830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5.35pt;margin-top:50.25pt;width:612.9pt;height:221.4pt;z-index:251659264;mso-position-horizontal-relative:page;mso-width-relative:page;mso-height-relative:page" filled="f" stroked="f">
            <v:textbox inset="0,0,0,0">
              <w:txbxContent>
                <w:tbl>
                  <w:tblPr>
                    <w:tblW w:w="0" w:type="auto"/>
                    <w:tblInd w:w="10" w:type="dxa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2"/>
                    <w:gridCol w:w="9666"/>
                    <w:gridCol w:w="1283"/>
                  </w:tblGrid>
                  <w:tr w:rsidR="009C6A58">
                    <w:trPr>
                      <w:trHeight w:val="647"/>
                    </w:trPr>
                    <w:tc>
                      <w:tcPr>
                        <w:tcW w:w="1282" w:type="dxa"/>
                      </w:tcPr>
                      <w:p w:rsidR="009C6A58" w:rsidRDefault="004E6E5F">
                        <w:pPr>
                          <w:pStyle w:val="TableParagraph"/>
                          <w:spacing w:line="319" w:lineRule="exact"/>
                          <w:ind w:left="0" w:right="439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№</w:t>
                        </w:r>
                        <w:r>
                          <w:rPr>
                            <w:spacing w:val="-3"/>
                            <w:sz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z w:val="28"/>
                          </w:rPr>
                          <w:t>п</w:t>
                        </w:r>
                        <w:proofErr w:type="gramEnd"/>
                        <w:r>
                          <w:rPr>
                            <w:sz w:val="28"/>
                          </w:rPr>
                          <w:t>/п</w:t>
                        </w:r>
                      </w:p>
                    </w:tc>
                    <w:tc>
                      <w:tcPr>
                        <w:tcW w:w="9666" w:type="dxa"/>
                      </w:tcPr>
                      <w:p w:rsidR="009C6A58" w:rsidRDefault="004E6E5F">
                        <w:pPr>
                          <w:pStyle w:val="TableParagraph"/>
                          <w:spacing w:line="319" w:lineRule="exact"/>
                          <w:ind w:left="109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Название</w:t>
                        </w:r>
                        <w:r>
                          <w:rPr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раздела</w:t>
                        </w:r>
                      </w:p>
                    </w:tc>
                    <w:tc>
                      <w:tcPr>
                        <w:tcW w:w="1283" w:type="dxa"/>
                      </w:tcPr>
                      <w:p w:rsidR="009C6A58" w:rsidRDefault="004E6E5F">
                        <w:pPr>
                          <w:pStyle w:val="TableParagraph"/>
                          <w:tabs>
                            <w:tab w:val="left" w:pos="1320"/>
                          </w:tabs>
                          <w:spacing w:line="322" w:lineRule="exact"/>
                          <w:ind w:left="104" w:right="482"/>
                          <w:rPr>
                            <w:sz w:val="28"/>
                          </w:rPr>
                        </w:pPr>
                        <w:proofErr w:type="gramStart"/>
                        <w:r>
                          <w:rPr>
                            <w:sz w:val="28"/>
                          </w:rPr>
                          <w:t>К-во</w:t>
                        </w:r>
                        <w:proofErr w:type="gramEnd"/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8"/>
                          </w:rPr>
                          <w:t>часов</w:t>
                        </w:r>
                      </w:p>
                    </w:tc>
                  </w:tr>
                  <w:tr w:rsidR="009C6A58">
                    <w:trPr>
                      <w:trHeight w:val="320"/>
                    </w:trPr>
                    <w:tc>
                      <w:tcPr>
                        <w:tcW w:w="1282" w:type="dxa"/>
                      </w:tcPr>
                      <w:p w:rsidR="009C6A58" w:rsidRDefault="004E6E5F">
                        <w:pPr>
                          <w:pStyle w:val="TableParagraph"/>
                          <w:spacing w:line="301" w:lineRule="exact"/>
                          <w:ind w:left="18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1</w:t>
                        </w:r>
                      </w:p>
                    </w:tc>
                    <w:tc>
                      <w:tcPr>
                        <w:tcW w:w="9666" w:type="dxa"/>
                      </w:tcPr>
                      <w:p w:rsidR="009C6A58" w:rsidRDefault="004E6E5F">
                        <w:pPr>
                          <w:pStyle w:val="TableParagraph"/>
                          <w:spacing w:line="301" w:lineRule="exact"/>
                          <w:ind w:left="109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Особенности</w:t>
                        </w:r>
                        <w:r>
                          <w:rPr>
                            <w:spacing w:val="-6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ОГЭ</w:t>
                        </w:r>
                        <w:r>
                          <w:rPr>
                            <w:spacing w:val="-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по</w:t>
                        </w:r>
                        <w:r>
                          <w:rPr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обществознанию</w:t>
                        </w:r>
                      </w:p>
                    </w:tc>
                    <w:tc>
                      <w:tcPr>
                        <w:tcW w:w="1283" w:type="dxa"/>
                      </w:tcPr>
                      <w:p w:rsidR="009C6A58" w:rsidRDefault="004E6E5F">
                        <w:pPr>
                          <w:pStyle w:val="TableParagraph"/>
                          <w:spacing w:line="301" w:lineRule="exact"/>
                          <w:ind w:left="104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2</w:t>
                        </w:r>
                      </w:p>
                    </w:tc>
                  </w:tr>
                  <w:tr w:rsidR="009C6A58">
                    <w:trPr>
                      <w:trHeight w:val="320"/>
                    </w:trPr>
                    <w:tc>
                      <w:tcPr>
                        <w:tcW w:w="1282" w:type="dxa"/>
                      </w:tcPr>
                      <w:p w:rsidR="009C6A58" w:rsidRDefault="004E6E5F">
                        <w:pPr>
                          <w:pStyle w:val="TableParagraph"/>
                          <w:spacing w:line="301" w:lineRule="exact"/>
                          <w:ind w:left="18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2</w:t>
                        </w:r>
                      </w:p>
                    </w:tc>
                    <w:tc>
                      <w:tcPr>
                        <w:tcW w:w="9666" w:type="dxa"/>
                      </w:tcPr>
                      <w:p w:rsidR="009C6A58" w:rsidRDefault="004E6E5F">
                        <w:pPr>
                          <w:pStyle w:val="TableParagraph"/>
                          <w:spacing w:line="301" w:lineRule="exact"/>
                          <w:ind w:left="109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Человек</w:t>
                        </w:r>
                        <w:r>
                          <w:rPr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и</w:t>
                        </w:r>
                        <w:r>
                          <w:rPr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общество</w:t>
                        </w:r>
                      </w:p>
                    </w:tc>
                    <w:tc>
                      <w:tcPr>
                        <w:tcW w:w="1283" w:type="dxa"/>
                      </w:tcPr>
                      <w:p w:rsidR="009C6A58" w:rsidRDefault="004E6E5F">
                        <w:pPr>
                          <w:pStyle w:val="TableParagraph"/>
                          <w:spacing w:line="301" w:lineRule="exact"/>
                          <w:ind w:left="104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4</w:t>
                        </w:r>
                      </w:p>
                    </w:tc>
                  </w:tr>
                  <w:tr w:rsidR="009C6A58">
                    <w:trPr>
                      <w:trHeight w:val="325"/>
                    </w:trPr>
                    <w:tc>
                      <w:tcPr>
                        <w:tcW w:w="1282" w:type="dxa"/>
                      </w:tcPr>
                      <w:p w:rsidR="009C6A58" w:rsidRDefault="004E6E5F">
                        <w:pPr>
                          <w:pStyle w:val="TableParagraph"/>
                          <w:spacing w:line="306" w:lineRule="exact"/>
                          <w:ind w:left="18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3</w:t>
                        </w:r>
                      </w:p>
                    </w:tc>
                    <w:tc>
                      <w:tcPr>
                        <w:tcW w:w="9666" w:type="dxa"/>
                      </w:tcPr>
                      <w:p w:rsidR="009C6A58" w:rsidRDefault="004E6E5F">
                        <w:pPr>
                          <w:pStyle w:val="TableParagraph"/>
                          <w:spacing w:line="306" w:lineRule="exact"/>
                          <w:ind w:left="109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Сфера</w:t>
                        </w:r>
                        <w:r>
                          <w:rPr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духовной</w:t>
                        </w:r>
                        <w:r>
                          <w:rPr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культуры</w:t>
                        </w:r>
                      </w:p>
                    </w:tc>
                    <w:tc>
                      <w:tcPr>
                        <w:tcW w:w="1283" w:type="dxa"/>
                      </w:tcPr>
                      <w:p w:rsidR="009C6A58" w:rsidRDefault="004E6E5F">
                        <w:pPr>
                          <w:pStyle w:val="TableParagraph"/>
                          <w:spacing w:line="306" w:lineRule="exact"/>
                          <w:ind w:left="104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4</w:t>
                        </w:r>
                      </w:p>
                    </w:tc>
                  </w:tr>
                  <w:tr w:rsidR="009C6A58">
                    <w:trPr>
                      <w:trHeight w:val="321"/>
                    </w:trPr>
                    <w:tc>
                      <w:tcPr>
                        <w:tcW w:w="1282" w:type="dxa"/>
                      </w:tcPr>
                      <w:p w:rsidR="009C6A58" w:rsidRDefault="004E6E5F">
                        <w:pPr>
                          <w:pStyle w:val="TableParagraph"/>
                          <w:spacing w:line="301" w:lineRule="exact"/>
                          <w:ind w:left="18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4</w:t>
                        </w:r>
                      </w:p>
                    </w:tc>
                    <w:tc>
                      <w:tcPr>
                        <w:tcW w:w="9666" w:type="dxa"/>
                      </w:tcPr>
                      <w:p w:rsidR="009C6A58" w:rsidRDefault="004E6E5F">
                        <w:pPr>
                          <w:pStyle w:val="TableParagraph"/>
                          <w:spacing w:line="301" w:lineRule="exact"/>
                          <w:ind w:left="109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Социальная</w:t>
                        </w:r>
                        <w:r>
                          <w:rPr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сфера</w:t>
                        </w:r>
                      </w:p>
                    </w:tc>
                    <w:tc>
                      <w:tcPr>
                        <w:tcW w:w="1283" w:type="dxa"/>
                      </w:tcPr>
                      <w:p w:rsidR="009C6A58" w:rsidRDefault="004E6E5F">
                        <w:pPr>
                          <w:pStyle w:val="TableParagraph"/>
                          <w:spacing w:line="301" w:lineRule="exact"/>
                          <w:ind w:left="104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3</w:t>
                        </w:r>
                      </w:p>
                    </w:tc>
                  </w:tr>
                  <w:tr w:rsidR="009C6A58">
                    <w:trPr>
                      <w:trHeight w:val="320"/>
                    </w:trPr>
                    <w:tc>
                      <w:tcPr>
                        <w:tcW w:w="1282" w:type="dxa"/>
                      </w:tcPr>
                      <w:p w:rsidR="009C6A58" w:rsidRDefault="004E6E5F">
                        <w:pPr>
                          <w:pStyle w:val="TableParagraph"/>
                          <w:spacing w:line="301" w:lineRule="exact"/>
                          <w:ind w:left="18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5</w:t>
                        </w:r>
                      </w:p>
                    </w:tc>
                    <w:tc>
                      <w:tcPr>
                        <w:tcW w:w="9666" w:type="dxa"/>
                      </w:tcPr>
                      <w:p w:rsidR="009C6A58" w:rsidRDefault="004E6E5F">
                        <w:pPr>
                          <w:pStyle w:val="TableParagraph"/>
                          <w:spacing w:line="301" w:lineRule="exact"/>
                          <w:ind w:left="109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Экономика</w:t>
                        </w:r>
                      </w:p>
                    </w:tc>
                    <w:tc>
                      <w:tcPr>
                        <w:tcW w:w="1283" w:type="dxa"/>
                      </w:tcPr>
                      <w:p w:rsidR="009C6A58" w:rsidRDefault="004E6E5F">
                        <w:pPr>
                          <w:pStyle w:val="TableParagraph"/>
                          <w:spacing w:line="301" w:lineRule="exact"/>
                          <w:ind w:left="104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5</w:t>
                        </w:r>
                      </w:p>
                    </w:tc>
                  </w:tr>
                  <w:tr w:rsidR="009C6A58">
                    <w:trPr>
                      <w:trHeight w:val="320"/>
                    </w:trPr>
                    <w:tc>
                      <w:tcPr>
                        <w:tcW w:w="1282" w:type="dxa"/>
                      </w:tcPr>
                      <w:p w:rsidR="009C6A58" w:rsidRDefault="004E6E5F">
                        <w:pPr>
                          <w:pStyle w:val="TableParagraph"/>
                          <w:spacing w:line="301" w:lineRule="exact"/>
                          <w:ind w:left="18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6</w:t>
                        </w:r>
                      </w:p>
                    </w:tc>
                    <w:tc>
                      <w:tcPr>
                        <w:tcW w:w="9666" w:type="dxa"/>
                      </w:tcPr>
                      <w:p w:rsidR="009C6A58" w:rsidRDefault="004E6E5F">
                        <w:pPr>
                          <w:pStyle w:val="TableParagraph"/>
                          <w:spacing w:line="301" w:lineRule="exact"/>
                          <w:ind w:left="109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Сфера</w:t>
                        </w:r>
                        <w:r>
                          <w:rPr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политики</w:t>
                        </w:r>
                        <w:r>
                          <w:rPr>
                            <w:spacing w:val="-6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и</w:t>
                        </w:r>
                        <w:r>
                          <w:rPr>
                            <w:spacing w:val="-6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социального</w:t>
                        </w:r>
                        <w:r>
                          <w:rPr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управления</w:t>
                        </w:r>
                      </w:p>
                    </w:tc>
                    <w:tc>
                      <w:tcPr>
                        <w:tcW w:w="1283" w:type="dxa"/>
                      </w:tcPr>
                      <w:p w:rsidR="009C6A58" w:rsidRDefault="004E6E5F">
                        <w:pPr>
                          <w:pStyle w:val="TableParagraph"/>
                          <w:spacing w:line="301" w:lineRule="exact"/>
                          <w:ind w:left="104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4</w:t>
                        </w:r>
                      </w:p>
                    </w:tc>
                  </w:tr>
                  <w:tr w:rsidR="009C6A58">
                    <w:trPr>
                      <w:trHeight w:val="325"/>
                    </w:trPr>
                    <w:tc>
                      <w:tcPr>
                        <w:tcW w:w="1282" w:type="dxa"/>
                      </w:tcPr>
                      <w:p w:rsidR="009C6A58" w:rsidRDefault="004E6E5F">
                        <w:pPr>
                          <w:pStyle w:val="TableParagraph"/>
                          <w:spacing w:line="306" w:lineRule="exact"/>
                          <w:ind w:left="18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7</w:t>
                        </w:r>
                      </w:p>
                    </w:tc>
                    <w:tc>
                      <w:tcPr>
                        <w:tcW w:w="9666" w:type="dxa"/>
                      </w:tcPr>
                      <w:p w:rsidR="009C6A58" w:rsidRDefault="004E6E5F">
                        <w:pPr>
                          <w:pStyle w:val="TableParagraph"/>
                          <w:spacing w:line="306" w:lineRule="exact"/>
                          <w:ind w:left="109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Право</w:t>
                        </w:r>
                      </w:p>
                    </w:tc>
                    <w:tc>
                      <w:tcPr>
                        <w:tcW w:w="1283" w:type="dxa"/>
                      </w:tcPr>
                      <w:p w:rsidR="009C6A58" w:rsidRDefault="004E6E5F">
                        <w:pPr>
                          <w:pStyle w:val="TableParagraph"/>
                          <w:spacing w:line="306" w:lineRule="exact"/>
                          <w:ind w:left="104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4</w:t>
                        </w:r>
                      </w:p>
                    </w:tc>
                  </w:tr>
                  <w:tr w:rsidR="009C6A58">
                    <w:trPr>
                      <w:trHeight w:val="642"/>
                    </w:trPr>
                    <w:tc>
                      <w:tcPr>
                        <w:tcW w:w="1282" w:type="dxa"/>
                      </w:tcPr>
                      <w:p w:rsidR="009C6A58" w:rsidRDefault="004E6E5F">
                        <w:pPr>
                          <w:pStyle w:val="TableParagraph"/>
                          <w:ind w:left="18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8</w:t>
                        </w:r>
                      </w:p>
                    </w:tc>
                    <w:tc>
                      <w:tcPr>
                        <w:tcW w:w="9666" w:type="dxa"/>
                      </w:tcPr>
                      <w:p w:rsidR="009C6A58" w:rsidRDefault="004E6E5F">
                        <w:pPr>
                          <w:pStyle w:val="TableParagraph"/>
                          <w:tabs>
                            <w:tab w:val="left" w:pos="1979"/>
                            <w:tab w:val="left" w:pos="3629"/>
                            <w:tab w:val="left" w:pos="4674"/>
                            <w:tab w:val="left" w:pos="5711"/>
                            <w:tab w:val="left" w:pos="6056"/>
                            <w:tab w:val="left" w:pos="7346"/>
                            <w:tab w:val="left" w:pos="8588"/>
                          </w:tabs>
                          <w:spacing w:line="314" w:lineRule="exact"/>
                          <w:ind w:left="109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Практическое</w:t>
                        </w:r>
                        <w:r>
                          <w:rPr>
                            <w:sz w:val="28"/>
                          </w:rPr>
                          <w:tab/>
                          <w:t>применение</w:t>
                        </w:r>
                        <w:r>
                          <w:rPr>
                            <w:sz w:val="28"/>
                          </w:rPr>
                          <w:tab/>
                          <w:t>знаний</w:t>
                        </w:r>
                        <w:r>
                          <w:rPr>
                            <w:sz w:val="28"/>
                          </w:rPr>
                          <w:tab/>
                          <w:t>теории</w:t>
                        </w:r>
                        <w:r>
                          <w:rPr>
                            <w:sz w:val="28"/>
                          </w:rPr>
                          <w:tab/>
                          <w:t>в</w:t>
                        </w:r>
                        <w:r>
                          <w:rPr>
                            <w:sz w:val="28"/>
                          </w:rPr>
                          <w:tab/>
                          <w:t>практике</w:t>
                        </w:r>
                        <w:r>
                          <w:rPr>
                            <w:sz w:val="28"/>
                          </w:rPr>
                          <w:tab/>
                          <w:t>решения</w:t>
                        </w:r>
                        <w:r>
                          <w:rPr>
                            <w:sz w:val="28"/>
                          </w:rPr>
                          <w:tab/>
                          <w:t>заданий</w:t>
                        </w:r>
                      </w:p>
                      <w:p w:rsidR="009C6A58" w:rsidRDefault="004E6E5F">
                        <w:pPr>
                          <w:pStyle w:val="TableParagraph"/>
                          <w:spacing w:line="308" w:lineRule="exact"/>
                          <w:ind w:left="109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второго</w:t>
                        </w:r>
                        <w:r>
                          <w:rPr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уровня</w:t>
                        </w:r>
                        <w:r>
                          <w:rPr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части</w:t>
                        </w:r>
                        <w:r>
                          <w:rPr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2</w:t>
                        </w:r>
                      </w:p>
                    </w:tc>
                    <w:tc>
                      <w:tcPr>
                        <w:tcW w:w="1283" w:type="dxa"/>
                      </w:tcPr>
                      <w:p w:rsidR="009C6A58" w:rsidRDefault="004E6E5F">
                        <w:pPr>
                          <w:pStyle w:val="TableParagraph"/>
                          <w:ind w:left="104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4</w:t>
                        </w:r>
                      </w:p>
                    </w:tc>
                  </w:tr>
                  <w:tr w:rsidR="009C6A58">
                    <w:trPr>
                      <w:trHeight w:val="320"/>
                    </w:trPr>
                    <w:tc>
                      <w:tcPr>
                        <w:tcW w:w="1282" w:type="dxa"/>
                      </w:tcPr>
                      <w:p w:rsidR="009C6A58" w:rsidRDefault="004E6E5F">
                        <w:pPr>
                          <w:pStyle w:val="TableParagraph"/>
                          <w:spacing w:line="301" w:lineRule="exact"/>
                          <w:ind w:left="18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9</w:t>
                        </w:r>
                      </w:p>
                    </w:tc>
                    <w:tc>
                      <w:tcPr>
                        <w:tcW w:w="9666" w:type="dxa"/>
                      </w:tcPr>
                      <w:p w:rsidR="009C6A58" w:rsidRDefault="004E6E5F">
                        <w:pPr>
                          <w:pStyle w:val="TableParagraph"/>
                          <w:spacing w:line="301" w:lineRule="exact"/>
                          <w:ind w:left="109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Практическое</w:t>
                        </w:r>
                        <w:r>
                          <w:rPr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решение</w:t>
                        </w:r>
                        <w:r>
                          <w:rPr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тестовых</w:t>
                        </w:r>
                        <w:r>
                          <w:rPr>
                            <w:spacing w:val="-9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заданий</w:t>
                        </w:r>
                      </w:p>
                    </w:tc>
                    <w:tc>
                      <w:tcPr>
                        <w:tcW w:w="1283" w:type="dxa"/>
                      </w:tcPr>
                      <w:p w:rsidR="009C6A58" w:rsidRDefault="004E6E5F">
                        <w:pPr>
                          <w:pStyle w:val="TableParagraph"/>
                          <w:spacing w:line="301" w:lineRule="exact"/>
                          <w:ind w:left="104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2</w:t>
                        </w:r>
                      </w:p>
                    </w:tc>
                  </w:tr>
                  <w:tr w:rsidR="009C6A58">
                    <w:trPr>
                      <w:trHeight w:val="321"/>
                    </w:trPr>
                    <w:tc>
                      <w:tcPr>
                        <w:tcW w:w="1282" w:type="dxa"/>
                      </w:tcPr>
                      <w:p w:rsidR="009C6A58" w:rsidRDefault="004E6E5F">
                        <w:pPr>
                          <w:pStyle w:val="TableParagraph"/>
                          <w:spacing w:line="301" w:lineRule="exact"/>
                          <w:ind w:left="0" w:right="479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10</w:t>
                        </w:r>
                      </w:p>
                    </w:tc>
                    <w:tc>
                      <w:tcPr>
                        <w:tcW w:w="9666" w:type="dxa"/>
                      </w:tcPr>
                      <w:p w:rsidR="009C6A58" w:rsidRDefault="004E6E5F">
                        <w:pPr>
                          <w:pStyle w:val="TableParagraph"/>
                          <w:spacing w:line="301" w:lineRule="exact"/>
                          <w:ind w:left="109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Итоговое</w:t>
                        </w:r>
                        <w:r>
                          <w:rPr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обобщение</w:t>
                        </w:r>
                      </w:p>
                    </w:tc>
                    <w:tc>
                      <w:tcPr>
                        <w:tcW w:w="1283" w:type="dxa"/>
                      </w:tcPr>
                      <w:p w:rsidR="009C6A58" w:rsidRDefault="004E6E5F">
                        <w:pPr>
                          <w:pStyle w:val="TableParagraph"/>
                          <w:spacing w:line="301" w:lineRule="exact"/>
                          <w:ind w:left="104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2</w:t>
                        </w:r>
                      </w:p>
                    </w:tc>
                  </w:tr>
                </w:tbl>
                <w:p w:rsidR="009C6A58" w:rsidRDefault="009C6A58">
                  <w:pPr>
                    <w:pStyle w:val="a3"/>
                  </w:pPr>
                </w:p>
              </w:txbxContent>
            </v:textbox>
            <w10:wrap anchorx="page"/>
          </v:shape>
        </w:pict>
      </w:r>
      <w:r>
        <w:t>Итоговый</w:t>
      </w:r>
      <w:r>
        <w:tab/>
        <w:t>контроль</w:t>
      </w:r>
      <w:r>
        <w:tab/>
        <w:t>–</w:t>
      </w:r>
      <w:r>
        <w:tab/>
        <w:t>с</w:t>
      </w:r>
      <w:r>
        <w:tab/>
        <w:t>целью</w:t>
      </w:r>
      <w:r>
        <w:tab/>
        <w:t>определения</w:t>
      </w:r>
      <w:r>
        <w:tab/>
        <w:t>изменения</w:t>
      </w:r>
      <w:r>
        <w:tab/>
        <w:t>уровня</w:t>
      </w:r>
      <w:r>
        <w:tab/>
      </w:r>
      <w:r>
        <w:rPr>
          <w:spacing w:val="-1"/>
        </w:rPr>
        <w:t>развития</w:t>
      </w:r>
      <w:r>
        <w:rPr>
          <w:spacing w:val="-67"/>
        </w:rPr>
        <w:t xml:space="preserve"> </w:t>
      </w:r>
      <w:r>
        <w:t>Содержание</w:t>
      </w:r>
      <w:r>
        <w:rPr>
          <w:spacing w:val="2"/>
        </w:rPr>
        <w:t xml:space="preserve"> </w:t>
      </w:r>
      <w:r>
        <w:t>курса</w:t>
      </w:r>
    </w:p>
    <w:p w:rsidR="009C6A58" w:rsidRDefault="009C6A58">
      <w:pPr>
        <w:pStyle w:val="a3"/>
        <w:rPr>
          <w:sz w:val="30"/>
        </w:rPr>
      </w:pPr>
    </w:p>
    <w:p w:rsidR="009C6A58" w:rsidRDefault="009C6A58">
      <w:pPr>
        <w:pStyle w:val="a3"/>
        <w:rPr>
          <w:sz w:val="30"/>
        </w:rPr>
      </w:pPr>
    </w:p>
    <w:p w:rsidR="009C6A58" w:rsidRDefault="009C6A58">
      <w:pPr>
        <w:pStyle w:val="a3"/>
        <w:rPr>
          <w:sz w:val="30"/>
        </w:rPr>
      </w:pPr>
    </w:p>
    <w:p w:rsidR="009C6A58" w:rsidRDefault="009C6A58">
      <w:pPr>
        <w:pStyle w:val="a3"/>
        <w:rPr>
          <w:sz w:val="30"/>
        </w:rPr>
      </w:pPr>
    </w:p>
    <w:p w:rsidR="009C6A58" w:rsidRDefault="009C6A58">
      <w:pPr>
        <w:pStyle w:val="a3"/>
        <w:rPr>
          <w:sz w:val="30"/>
        </w:rPr>
      </w:pPr>
    </w:p>
    <w:p w:rsidR="009C6A58" w:rsidRDefault="009C6A58">
      <w:pPr>
        <w:pStyle w:val="a3"/>
        <w:rPr>
          <w:sz w:val="30"/>
        </w:rPr>
      </w:pPr>
    </w:p>
    <w:p w:rsidR="009C6A58" w:rsidRDefault="009C6A58">
      <w:pPr>
        <w:pStyle w:val="a3"/>
        <w:rPr>
          <w:sz w:val="30"/>
        </w:rPr>
      </w:pPr>
    </w:p>
    <w:p w:rsidR="009C6A58" w:rsidRDefault="009C6A58">
      <w:pPr>
        <w:pStyle w:val="a3"/>
        <w:rPr>
          <w:sz w:val="30"/>
        </w:rPr>
      </w:pPr>
    </w:p>
    <w:p w:rsidR="009C6A58" w:rsidRDefault="009C6A58">
      <w:pPr>
        <w:pStyle w:val="a3"/>
        <w:rPr>
          <w:sz w:val="30"/>
        </w:rPr>
      </w:pPr>
    </w:p>
    <w:p w:rsidR="009C6A58" w:rsidRDefault="009C6A58">
      <w:pPr>
        <w:pStyle w:val="a3"/>
        <w:rPr>
          <w:sz w:val="30"/>
        </w:rPr>
      </w:pPr>
    </w:p>
    <w:p w:rsidR="009C6A58" w:rsidRDefault="009C6A58">
      <w:pPr>
        <w:pStyle w:val="a3"/>
        <w:rPr>
          <w:sz w:val="30"/>
        </w:rPr>
      </w:pPr>
    </w:p>
    <w:p w:rsidR="009C6A58" w:rsidRDefault="009C6A58">
      <w:pPr>
        <w:pStyle w:val="a3"/>
        <w:rPr>
          <w:sz w:val="30"/>
        </w:rPr>
      </w:pPr>
    </w:p>
    <w:p w:rsidR="009C6A58" w:rsidRDefault="009C6A58">
      <w:pPr>
        <w:pStyle w:val="a3"/>
        <w:spacing w:before="3"/>
        <w:rPr>
          <w:sz w:val="30"/>
        </w:rPr>
      </w:pPr>
    </w:p>
    <w:p w:rsidR="009C6A58" w:rsidRDefault="004E6E5F">
      <w:pPr>
        <w:pStyle w:val="a3"/>
        <w:spacing w:after="7"/>
        <w:ind w:left="2417"/>
      </w:pPr>
      <w:r>
        <w:t>Календарно-тематическое</w:t>
      </w:r>
      <w:r>
        <w:rPr>
          <w:spacing w:val="-15"/>
        </w:rPr>
        <w:t xml:space="preserve"> </w:t>
      </w:r>
      <w:r>
        <w:t>планирование.</w:t>
      </w:r>
    </w:p>
    <w:tbl>
      <w:tblPr>
        <w:tblW w:w="0" w:type="auto"/>
        <w:tblInd w:w="13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8"/>
        <w:gridCol w:w="7063"/>
        <w:gridCol w:w="2828"/>
        <w:gridCol w:w="1515"/>
      </w:tblGrid>
      <w:tr w:rsidR="009C6A58">
        <w:trPr>
          <w:trHeight w:val="643"/>
        </w:trPr>
        <w:tc>
          <w:tcPr>
            <w:tcW w:w="1248" w:type="dxa"/>
          </w:tcPr>
          <w:p w:rsidR="009C6A58" w:rsidRDefault="004E6E5F">
            <w:pPr>
              <w:pStyle w:val="TableParagraph"/>
              <w:ind w:left="234"/>
              <w:rPr>
                <w:sz w:val="28"/>
              </w:rPr>
            </w:pPr>
            <w:r>
              <w:rPr>
                <w:sz w:val="28"/>
              </w:rPr>
              <w:t>Номер</w:t>
            </w:r>
          </w:p>
          <w:p w:rsidR="009C6A58" w:rsidRDefault="004E6E5F">
            <w:pPr>
              <w:pStyle w:val="TableParagraph"/>
              <w:spacing w:line="308" w:lineRule="exact"/>
              <w:ind w:left="282"/>
              <w:rPr>
                <w:sz w:val="28"/>
              </w:rPr>
            </w:pPr>
            <w:r>
              <w:rPr>
                <w:sz w:val="28"/>
              </w:rPr>
              <w:t>урока</w:t>
            </w:r>
          </w:p>
        </w:tc>
        <w:tc>
          <w:tcPr>
            <w:tcW w:w="7063" w:type="dxa"/>
          </w:tcPr>
          <w:p w:rsidR="009C6A58" w:rsidRDefault="004E6E5F">
            <w:pPr>
              <w:pStyle w:val="TableParagraph"/>
              <w:ind w:left="3213" w:right="3192"/>
              <w:jc w:val="center"/>
              <w:rPr>
                <w:sz w:val="28"/>
              </w:rPr>
            </w:pPr>
            <w:r>
              <w:rPr>
                <w:sz w:val="28"/>
              </w:rPr>
              <w:t>Тема</w:t>
            </w:r>
          </w:p>
        </w:tc>
        <w:tc>
          <w:tcPr>
            <w:tcW w:w="2828" w:type="dxa"/>
          </w:tcPr>
          <w:p w:rsidR="009C6A58" w:rsidRDefault="004E6E5F">
            <w:pPr>
              <w:pStyle w:val="TableParagraph"/>
              <w:ind w:left="628"/>
              <w:rPr>
                <w:sz w:val="28"/>
              </w:rPr>
            </w:pPr>
            <w:r>
              <w:rPr>
                <w:sz w:val="28"/>
              </w:rPr>
              <w:t>Дом</w:t>
            </w:r>
            <w:proofErr w:type="gramStart"/>
            <w:r>
              <w:rPr>
                <w:sz w:val="28"/>
              </w:rPr>
              <w:t>.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з</w:t>
            </w:r>
            <w:proofErr w:type="gramEnd"/>
            <w:r>
              <w:rPr>
                <w:sz w:val="28"/>
              </w:rPr>
              <w:t>адание</w:t>
            </w:r>
          </w:p>
        </w:tc>
        <w:tc>
          <w:tcPr>
            <w:tcW w:w="1515" w:type="dxa"/>
          </w:tcPr>
          <w:p w:rsidR="009C6A58" w:rsidRDefault="004E6E5F">
            <w:pPr>
              <w:pStyle w:val="TableParagraph"/>
              <w:ind w:left="129"/>
              <w:rPr>
                <w:sz w:val="28"/>
              </w:rPr>
            </w:pPr>
            <w:r>
              <w:rPr>
                <w:sz w:val="28"/>
              </w:rPr>
              <w:t>Кол-во</w:t>
            </w:r>
          </w:p>
          <w:p w:rsidR="009C6A58" w:rsidRDefault="004E6E5F">
            <w:pPr>
              <w:pStyle w:val="TableParagraph"/>
              <w:spacing w:line="308" w:lineRule="exact"/>
              <w:ind w:left="210"/>
              <w:rPr>
                <w:sz w:val="28"/>
              </w:rPr>
            </w:pPr>
            <w:r>
              <w:rPr>
                <w:sz w:val="28"/>
              </w:rPr>
              <w:t>часов</w:t>
            </w:r>
          </w:p>
        </w:tc>
      </w:tr>
      <w:tr w:rsidR="009C6A58">
        <w:trPr>
          <w:trHeight w:val="963"/>
        </w:trPr>
        <w:tc>
          <w:tcPr>
            <w:tcW w:w="1248" w:type="dxa"/>
          </w:tcPr>
          <w:p w:rsidR="009C6A58" w:rsidRDefault="004E6E5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63" w:type="dxa"/>
          </w:tcPr>
          <w:p w:rsidR="009C6A58" w:rsidRDefault="004E6E5F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r>
              <w:rPr>
                <w:sz w:val="28"/>
              </w:rPr>
              <w:t>Введение.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ГИА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форма</w:t>
            </w:r>
            <w:r>
              <w:rPr>
                <w:spacing w:val="-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итоговой</w:t>
            </w:r>
            <w:proofErr w:type="gramEnd"/>
          </w:p>
          <w:p w:rsidR="009C6A58" w:rsidRDefault="004E6E5F">
            <w:pPr>
              <w:pStyle w:val="TableParagraph"/>
              <w:spacing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аттестации.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ОГЭ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обществознанию.</w:t>
            </w:r>
          </w:p>
        </w:tc>
        <w:tc>
          <w:tcPr>
            <w:tcW w:w="2828" w:type="dxa"/>
          </w:tcPr>
          <w:p w:rsidR="009C6A58" w:rsidRDefault="004E6E5F">
            <w:pPr>
              <w:pStyle w:val="TableParagraph"/>
              <w:spacing w:line="240" w:lineRule="auto"/>
              <w:ind w:right="166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заданий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демоверсии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ОГЭ</w:t>
            </w:r>
          </w:p>
          <w:p w:rsidR="009C6A58" w:rsidRDefault="004E6E5F">
            <w:pPr>
              <w:pStyle w:val="TableParagraph"/>
              <w:spacing w:line="307" w:lineRule="exact"/>
              <w:rPr>
                <w:sz w:val="28"/>
              </w:rPr>
            </w:pPr>
            <w:r>
              <w:rPr>
                <w:sz w:val="28"/>
              </w:rPr>
              <w:t>2022-23</w:t>
            </w:r>
          </w:p>
        </w:tc>
        <w:tc>
          <w:tcPr>
            <w:tcW w:w="1515" w:type="dxa"/>
          </w:tcPr>
          <w:p w:rsidR="009C6A58" w:rsidRDefault="004E6E5F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C6A58">
        <w:trPr>
          <w:trHeight w:val="969"/>
        </w:trPr>
        <w:tc>
          <w:tcPr>
            <w:tcW w:w="1248" w:type="dxa"/>
          </w:tcPr>
          <w:p w:rsidR="009C6A58" w:rsidRDefault="004E6E5F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  <w:tc>
          <w:tcPr>
            <w:tcW w:w="7063" w:type="dxa"/>
          </w:tcPr>
          <w:p w:rsidR="009C6A58" w:rsidRDefault="004E6E5F">
            <w:pPr>
              <w:pStyle w:val="TableParagraph"/>
              <w:spacing w:line="320" w:lineRule="exact"/>
              <w:ind w:left="109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заданий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с</w:t>
            </w:r>
            <w:proofErr w:type="gramEnd"/>
          </w:p>
          <w:p w:rsidR="009C6A58" w:rsidRDefault="004E6E5F">
            <w:pPr>
              <w:pStyle w:val="TableParagraph"/>
              <w:spacing w:line="322" w:lineRule="exact"/>
              <w:ind w:left="109"/>
              <w:rPr>
                <w:sz w:val="28"/>
              </w:rPr>
            </w:pPr>
            <w:r>
              <w:rPr>
                <w:sz w:val="28"/>
              </w:rPr>
              <w:t>ними.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Общество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динамичная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саморазвивающаяся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</w:p>
        </w:tc>
        <w:tc>
          <w:tcPr>
            <w:tcW w:w="2828" w:type="dxa"/>
          </w:tcPr>
          <w:p w:rsidR="009C6A58" w:rsidRDefault="004E6E5F">
            <w:pPr>
              <w:pStyle w:val="TableParagraph"/>
              <w:spacing w:line="322" w:lineRule="exact"/>
              <w:ind w:right="177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заданий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демоверсии ОГЭ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2022-23</w:t>
            </w:r>
          </w:p>
        </w:tc>
        <w:tc>
          <w:tcPr>
            <w:tcW w:w="1515" w:type="dxa"/>
          </w:tcPr>
          <w:p w:rsidR="009C6A58" w:rsidRDefault="004E6E5F">
            <w:pPr>
              <w:pStyle w:val="TableParagraph"/>
              <w:spacing w:line="320" w:lineRule="exact"/>
              <w:ind w:left="105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9C6A58">
        <w:trPr>
          <w:trHeight w:val="642"/>
        </w:trPr>
        <w:tc>
          <w:tcPr>
            <w:tcW w:w="1248" w:type="dxa"/>
          </w:tcPr>
          <w:p w:rsidR="009C6A58" w:rsidRDefault="004E6E5F">
            <w:pPr>
              <w:pStyle w:val="TableParagraph"/>
              <w:rPr>
                <w:sz w:val="28"/>
              </w:rPr>
            </w:pPr>
            <w:r>
              <w:rPr>
                <w:w w:val="99"/>
                <w:sz w:val="28"/>
              </w:rPr>
              <w:t>3</w:t>
            </w:r>
          </w:p>
        </w:tc>
        <w:tc>
          <w:tcPr>
            <w:tcW w:w="7063" w:type="dxa"/>
          </w:tcPr>
          <w:p w:rsidR="009C6A58" w:rsidRDefault="004E6E5F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Семья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малая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группа.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графиками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9C6A58" w:rsidRDefault="004E6E5F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диаграммами.</w:t>
            </w:r>
          </w:p>
        </w:tc>
        <w:tc>
          <w:tcPr>
            <w:tcW w:w="2828" w:type="dxa"/>
          </w:tcPr>
          <w:p w:rsidR="009C6A58" w:rsidRDefault="004E6E5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Тесты</w:t>
            </w:r>
          </w:p>
        </w:tc>
        <w:tc>
          <w:tcPr>
            <w:tcW w:w="1515" w:type="dxa"/>
          </w:tcPr>
          <w:p w:rsidR="009C6A58" w:rsidRDefault="004E6E5F">
            <w:pPr>
              <w:pStyle w:val="TableParagraph"/>
              <w:ind w:left="105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</w:tbl>
    <w:p w:rsidR="009C6A58" w:rsidRDefault="009C6A58">
      <w:pPr>
        <w:rPr>
          <w:sz w:val="28"/>
        </w:rPr>
        <w:sectPr w:rsidR="009C6A58">
          <w:pgSz w:w="16840" w:h="11910" w:orient="landscape"/>
          <w:pgMar w:top="1100" w:right="1000" w:bottom="280" w:left="680" w:header="720" w:footer="720" w:gutter="0"/>
          <w:cols w:space="720"/>
        </w:sectPr>
      </w:pPr>
    </w:p>
    <w:p w:rsidR="009C6A58" w:rsidRDefault="009C6A58">
      <w:pPr>
        <w:pStyle w:val="a3"/>
        <w:rPr>
          <w:sz w:val="20"/>
        </w:rPr>
      </w:pPr>
    </w:p>
    <w:p w:rsidR="009C6A58" w:rsidRDefault="009C6A58">
      <w:pPr>
        <w:pStyle w:val="a3"/>
        <w:rPr>
          <w:sz w:val="20"/>
        </w:rPr>
      </w:pPr>
    </w:p>
    <w:p w:rsidR="009C6A58" w:rsidRDefault="009C6A58">
      <w:pPr>
        <w:pStyle w:val="a3"/>
        <w:spacing w:before="9"/>
        <w:rPr>
          <w:sz w:val="11"/>
        </w:rPr>
      </w:pPr>
    </w:p>
    <w:tbl>
      <w:tblPr>
        <w:tblW w:w="0" w:type="auto"/>
        <w:tblInd w:w="13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8"/>
        <w:gridCol w:w="7063"/>
        <w:gridCol w:w="2828"/>
        <w:gridCol w:w="1090"/>
      </w:tblGrid>
      <w:tr w:rsidR="009C6A58">
        <w:trPr>
          <w:trHeight w:val="647"/>
        </w:trPr>
        <w:tc>
          <w:tcPr>
            <w:tcW w:w="1248" w:type="dxa"/>
          </w:tcPr>
          <w:p w:rsidR="009C6A58" w:rsidRDefault="004E6E5F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w w:val="99"/>
                <w:sz w:val="28"/>
              </w:rPr>
              <w:t>4</w:t>
            </w:r>
          </w:p>
        </w:tc>
        <w:tc>
          <w:tcPr>
            <w:tcW w:w="7063" w:type="dxa"/>
          </w:tcPr>
          <w:p w:rsidR="009C6A58" w:rsidRDefault="004E6E5F">
            <w:pPr>
              <w:pStyle w:val="TableParagraph"/>
              <w:spacing w:line="322" w:lineRule="exact"/>
              <w:ind w:left="109" w:right="548"/>
              <w:rPr>
                <w:sz w:val="28"/>
              </w:rPr>
            </w:pPr>
            <w:r>
              <w:rPr>
                <w:sz w:val="28"/>
              </w:rPr>
              <w:t>Глобальные проблемы современности. Человек и 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ближайшее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окружение.</w:t>
            </w:r>
          </w:p>
        </w:tc>
        <w:tc>
          <w:tcPr>
            <w:tcW w:w="2828" w:type="dxa"/>
          </w:tcPr>
          <w:p w:rsidR="009C6A58" w:rsidRDefault="004E6E5F">
            <w:pPr>
              <w:pStyle w:val="TableParagraph"/>
              <w:spacing w:line="322" w:lineRule="exact"/>
              <w:ind w:right="417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плана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</w:p>
        </w:tc>
        <w:tc>
          <w:tcPr>
            <w:tcW w:w="1090" w:type="dxa"/>
          </w:tcPr>
          <w:p w:rsidR="009C6A58" w:rsidRDefault="004E6E5F">
            <w:pPr>
              <w:pStyle w:val="TableParagraph"/>
              <w:spacing w:line="320" w:lineRule="exact"/>
              <w:ind w:left="105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9C6A58">
        <w:trPr>
          <w:trHeight w:val="642"/>
        </w:trPr>
        <w:tc>
          <w:tcPr>
            <w:tcW w:w="1248" w:type="dxa"/>
          </w:tcPr>
          <w:p w:rsidR="009C6A58" w:rsidRDefault="004E6E5F">
            <w:pPr>
              <w:pStyle w:val="TableParagraph"/>
              <w:rPr>
                <w:sz w:val="28"/>
              </w:rPr>
            </w:pPr>
            <w:r>
              <w:rPr>
                <w:w w:val="99"/>
                <w:sz w:val="28"/>
              </w:rPr>
              <w:t>5</w:t>
            </w:r>
          </w:p>
        </w:tc>
        <w:tc>
          <w:tcPr>
            <w:tcW w:w="7063" w:type="dxa"/>
          </w:tcPr>
          <w:p w:rsidR="009C6A58" w:rsidRDefault="004E6E5F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r>
              <w:rPr>
                <w:sz w:val="28"/>
              </w:rPr>
              <w:t>Социальные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конфликты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пути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решения.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-5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на</w:t>
            </w:r>
            <w:proofErr w:type="gramEnd"/>
          </w:p>
          <w:p w:rsidR="009C6A58" w:rsidRDefault="004E6E5F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установление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соответствия.</w:t>
            </w:r>
          </w:p>
        </w:tc>
        <w:tc>
          <w:tcPr>
            <w:tcW w:w="2828" w:type="dxa"/>
          </w:tcPr>
          <w:p w:rsidR="009C6A58" w:rsidRDefault="004E6E5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Тесты</w:t>
            </w:r>
          </w:p>
        </w:tc>
        <w:tc>
          <w:tcPr>
            <w:tcW w:w="1090" w:type="dxa"/>
          </w:tcPr>
          <w:p w:rsidR="009C6A58" w:rsidRDefault="004E6E5F">
            <w:pPr>
              <w:pStyle w:val="TableParagraph"/>
              <w:ind w:left="105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9C6A58">
        <w:trPr>
          <w:trHeight w:val="642"/>
        </w:trPr>
        <w:tc>
          <w:tcPr>
            <w:tcW w:w="1248" w:type="dxa"/>
          </w:tcPr>
          <w:p w:rsidR="009C6A58" w:rsidRDefault="004E6E5F">
            <w:pPr>
              <w:pStyle w:val="TableParagraph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  <w:tc>
          <w:tcPr>
            <w:tcW w:w="7063" w:type="dxa"/>
          </w:tcPr>
          <w:p w:rsidR="009C6A58" w:rsidRDefault="004E6E5F">
            <w:pPr>
              <w:pStyle w:val="TableParagraph"/>
              <w:ind w:left="109"/>
              <w:rPr>
                <w:sz w:val="28"/>
              </w:rPr>
            </w:pPr>
            <w:proofErr w:type="gramStart"/>
            <w:r>
              <w:rPr>
                <w:sz w:val="28"/>
              </w:rPr>
              <w:t>Биологическое</w:t>
            </w:r>
            <w:proofErr w:type="gramEnd"/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социальное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человеке.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Личность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9C6A58" w:rsidRDefault="004E6E5F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межличностные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отношения.</w:t>
            </w:r>
          </w:p>
        </w:tc>
        <w:tc>
          <w:tcPr>
            <w:tcW w:w="2828" w:type="dxa"/>
          </w:tcPr>
          <w:p w:rsidR="009C6A58" w:rsidRDefault="004E6E5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заданий</w:t>
            </w:r>
          </w:p>
          <w:p w:rsidR="009C6A58" w:rsidRDefault="004E6E5F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формате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ОГЭ</w:t>
            </w:r>
          </w:p>
        </w:tc>
        <w:tc>
          <w:tcPr>
            <w:tcW w:w="1090" w:type="dxa"/>
          </w:tcPr>
          <w:p w:rsidR="009C6A58" w:rsidRDefault="004E6E5F">
            <w:pPr>
              <w:pStyle w:val="TableParagraph"/>
              <w:ind w:left="105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9C6A58">
        <w:trPr>
          <w:trHeight w:val="647"/>
        </w:trPr>
        <w:tc>
          <w:tcPr>
            <w:tcW w:w="1248" w:type="dxa"/>
          </w:tcPr>
          <w:p w:rsidR="009C6A58" w:rsidRDefault="004E6E5F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w w:val="99"/>
                <w:sz w:val="28"/>
              </w:rPr>
              <w:t>7</w:t>
            </w:r>
          </w:p>
        </w:tc>
        <w:tc>
          <w:tcPr>
            <w:tcW w:w="7063" w:type="dxa"/>
          </w:tcPr>
          <w:p w:rsidR="009C6A58" w:rsidRDefault="004E6E5F">
            <w:pPr>
              <w:pStyle w:val="TableParagraph"/>
              <w:spacing w:line="319" w:lineRule="exact"/>
              <w:ind w:left="109"/>
              <w:rPr>
                <w:sz w:val="28"/>
              </w:rPr>
            </w:pPr>
            <w:r>
              <w:rPr>
                <w:sz w:val="28"/>
              </w:rPr>
              <w:t>Личность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мораль.</w:t>
            </w:r>
          </w:p>
        </w:tc>
        <w:tc>
          <w:tcPr>
            <w:tcW w:w="2828" w:type="dxa"/>
          </w:tcPr>
          <w:p w:rsidR="009C6A58" w:rsidRDefault="004E6E5F">
            <w:pPr>
              <w:pStyle w:val="TableParagraph"/>
              <w:spacing w:line="322" w:lineRule="exact"/>
              <w:ind w:right="417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плана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</w:p>
        </w:tc>
        <w:tc>
          <w:tcPr>
            <w:tcW w:w="1090" w:type="dxa"/>
          </w:tcPr>
          <w:p w:rsidR="009C6A58" w:rsidRDefault="004E6E5F">
            <w:pPr>
              <w:pStyle w:val="TableParagraph"/>
              <w:spacing w:line="319" w:lineRule="exact"/>
              <w:ind w:left="105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9C6A58">
        <w:trPr>
          <w:trHeight w:val="321"/>
        </w:trPr>
        <w:tc>
          <w:tcPr>
            <w:tcW w:w="1248" w:type="dxa"/>
          </w:tcPr>
          <w:p w:rsidR="009C6A58" w:rsidRDefault="004E6E5F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w w:val="99"/>
                <w:sz w:val="28"/>
              </w:rPr>
              <w:t>8</w:t>
            </w:r>
          </w:p>
        </w:tc>
        <w:tc>
          <w:tcPr>
            <w:tcW w:w="7063" w:type="dxa"/>
          </w:tcPr>
          <w:p w:rsidR="009C6A58" w:rsidRDefault="004E6E5F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Нравственность,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этика,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моральные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ценности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идеалы.</w:t>
            </w:r>
          </w:p>
        </w:tc>
        <w:tc>
          <w:tcPr>
            <w:tcW w:w="2828" w:type="dxa"/>
          </w:tcPr>
          <w:p w:rsidR="009C6A58" w:rsidRDefault="004E6E5F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Тесты</w:t>
            </w:r>
          </w:p>
        </w:tc>
        <w:tc>
          <w:tcPr>
            <w:tcW w:w="1090" w:type="dxa"/>
          </w:tcPr>
          <w:p w:rsidR="009C6A58" w:rsidRDefault="004E6E5F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9C6A58">
        <w:trPr>
          <w:trHeight w:val="642"/>
        </w:trPr>
        <w:tc>
          <w:tcPr>
            <w:tcW w:w="1248" w:type="dxa"/>
          </w:tcPr>
          <w:p w:rsidR="009C6A58" w:rsidRDefault="004E6E5F">
            <w:pPr>
              <w:pStyle w:val="TableParagraph"/>
              <w:rPr>
                <w:sz w:val="28"/>
              </w:rPr>
            </w:pPr>
            <w:r>
              <w:rPr>
                <w:w w:val="99"/>
                <w:sz w:val="28"/>
              </w:rPr>
              <w:t>9</w:t>
            </w:r>
          </w:p>
        </w:tc>
        <w:tc>
          <w:tcPr>
            <w:tcW w:w="7063" w:type="dxa"/>
          </w:tcPr>
          <w:p w:rsidR="009C6A58" w:rsidRDefault="004E6E5F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r>
              <w:rPr>
                <w:sz w:val="28"/>
              </w:rPr>
              <w:t>Моральная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оценка.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«Золотое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правило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нравственности».</w:t>
            </w:r>
          </w:p>
          <w:p w:rsidR="009C6A58" w:rsidRDefault="004E6E5F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Воспитательная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морали.</w:t>
            </w:r>
          </w:p>
        </w:tc>
        <w:tc>
          <w:tcPr>
            <w:tcW w:w="2828" w:type="dxa"/>
          </w:tcPr>
          <w:p w:rsidR="009C6A58" w:rsidRDefault="004E6E5F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плана</w:t>
            </w:r>
          </w:p>
          <w:p w:rsidR="009C6A58" w:rsidRDefault="004E6E5F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текста</w:t>
            </w:r>
          </w:p>
        </w:tc>
        <w:tc>
          <w:tcPr>
            <w:tcW w:w="1090" w:type="dxa"/>
          </w:tcPr>
          <w:p w:rsidR="009C6A58" w:rsidRDefault="004E6E5F">
            <w:pPr>
              <w:pStyle w:val="TableParagraph"/>
              <w:ind w:left="105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9C6A58">
        <w:trPr>
          <w:trHeight w:val="321"/>
        </w:trPr>
        <w:tc>
          <w:tcPr>
            <w:tcW w:w="1248" w:type="dxa"/>
          </w:tcPr>
          <w:p w:rsidR="009C6A58" w:rsidRDefault="004E6E5F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7063" w:type="dxa"/>
          </w:tcPr>
          <w:p w:rsidR="009C6A58" w:rsidRDefault="004E6E5F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подросткового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возраста.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Решение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задач.</w:t>
            </w:r>
          </w:p>
        </w:tc>
        <w:tc>
          <w:tcPr>
            <w:tcW w:w="2828" w:type="dxa"/>
          </w:tcPr>
          <w:p w:rsidR="009C6A58" w:rsidRDefault="004E6E5F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Тест</w:t>
            </w:r>
          </w:p>
        </w:tc>
        <w:tc>
          <w:tcPr>
            <w:tcW w:w="1090" w:type="dxa"/>
          </w:tcPr>
          <w:p w:rsidR="009C6A58" w:rsidRDefault="004E6E5F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9C6A58">
        <w:trPr>
          <w:trHeight w:val="647"/>
        </w:trPr>
        <w:tc>
          <w:tcPr>
            <w:tcW w:w="1248" w:type="dxa"/>
          </w:tcPr>
          <w:p w:rsidR="009C6A58" w:rsidRDefault="004E6E5F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7063" w:type="dxa"/>
          </w:tcPr>
          <w:p w:rsidR="009C6A58" w:rsidRDefault="004E6E5F">
            <w:pPr>
              <w:pStyle w:val="TableParagraph"/>
              <w:spacing w:line="322" w:lineRule="exact"/>
              <w:ind w:left="109" w:right="548"/>
              <w:rPr>
                <w:sz w:val="28"/>
              </w:rPr>
            </w:pPr>
            <w:r>
              <w:rPr>
                <w:sz w:val="28"/>
              </w:rPr>
              <w:t>Социальная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структура.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Страты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классы.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Решение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тестов.</w:t>
            </w:r>
          </w:p>
        </w:tc>
        <w:tc>
          <w:tcPr>
            <w:tcW w:w="2828" w:type="dxa"/>
          </w:tcPr>
          <w:p w:rsidR="009C6A58" w:rsidRDefault="004E6E5F">
            <w:pPr>
              <w:pStyle w:val="TableParagraph"/>
              <w:spacing w:line="322" w:lineRule="exact"/>
              <w:ind w:right="177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заданий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2-й части</w:t>
            </w:r>
          </w:p>
        </w:tc>
        <w:tc>
          <w:tcPr>
            <w:tcW w:w="1090" w:type="dxa"/>
          </w:tcPr>
          <w:p w:rsidR="009C6A58" w:rsidRDefault="004E6E5F">
            <w:pPr>
              <w:pStyle w:val="TableParagraph"/>
              <w:spacing w:line="319" w:lineRule="exact"/>
              <w:ind w:left="105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9C6A58">
        <w:trPr>
          <w:trHeight w:val="642"/>
        </w:trPr>
        <w:tc>
          <w:tcPr>
            <w:tcW w:w="1248" w:type="dxa"/>
          </w:tcPr>
          <w:p w:rsidR="009C6A58" w:rsidRDefault="004E6E5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7063" w:type="dxa"/>
          </w:tcPr>
          <w:p w:rsidR="009C6A58" w:rsidRDefault="004E6E5F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Неравенство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социальная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дифференциация.</w:t>
            </w:r>
          </w:p>
        </w:tc>
        <w:tc>
          <w:tcPr>
            <w:tcW w:w="2828" w:type="dxa"/>
          </w:tcPr>
          <w:p w:rsidR="009C6A58" w:rsidRDefault="004E6E5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плана</w:t>
            </w:r>
          </w:p>
          <w:p w:rsidR="009C6A58" w:rsidRDefault="004E6E5F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текста</w:t>
            </w:r>
          </w:p>
        </w:tc>
        <w:tc>
          <w:tcPr>
            <w:tcW w:w="1090" w:type="dxa"/>
          </w:tcPr>
          <w:p w:rsidR="009C6A58" w:rsidRDefault="004E6E5F">
            <w:pPr>
              <w:pStyle w:val="TableParagraph"/>
              <w:ind w:left="105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9C6A58">
        <w:trPr>
          <w:trHeight w:val="642"/>
        </w:trPr>
        <w:tc>
          <w:tcPr>
            <w:tcW w:w="1248" w:type="dxa"/>
          </w:tcPr>
          <w:p w:rsidR="009C6A58" w:rsidRDefault="004E6E5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7063" w:type="dxa"/>
          </w:tcPr>
          <w:p w:rsidR="009C6A58" w:rsidRDefault="004E6E5F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заданий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группировку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 чертам</w:t>
            </w:r>
          </w:p>
          <w:p w:rsidR="009C6A58" w:rsidRDefault="004E6E5F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сходства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различия.</w:t>
            </w:r>
          </w:p>
        </w:tc>
        <w:tc>
          <w:tcPr>
            <w:tcW w:w="2828" w:type="dxa"/>
          </w:tcPr>
          <w:p w:rsidR="009C6A58" w:rsidRDefault="004E6E5F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заданий</w:t>
            </w:r>
          </w:p>
          <w:p w:rsidR="009C6A58" w:rsidRDefault="004E6E5F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формате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ОГЭ</w:t>
            </w:r>
          </w:p>
        </w:tc>
        <w:tc>
          <w:tcPr>
            <w:tcW w:w="1090" w:type="dxa"/>
          </w:tcPr>
          <w:p w:rsidR="009C6A58" w:rsidRDefault="004E6E5F">
            <w:pPr>
              <w:pStyle w:val="TableParagraph"/>
              <w:ind w:left="105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9C6A58">
        <w:trPr>
          <w:trHeight w:val="969"/>
        </w:trPr>
        <w:tc>
          <w:tcPr>
            <w:tcW w:w="1248" w:type="dxa"/>
          </w:tcPr>
          <w:p w:rsidR="009C6A58" w:rsidRDefault="004E6E5F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7063" w:type="dxa"/>
          </w:tcPr>
          <w:p w:rsidR="009C6A58" w:rsidRDefault="004E6E5F">
            <w:pPr>
              <w:pStyle w:val="TableParagraph"/>
              <w:spacing w:line="319" w:lineRule="exact"/>
              <w:ind w:left="109"/>
              <w:rPr>
                <w:sz w:val="28"/>
              </w:rPr>
            </w:pPr>
            <w:r>
              <w:rPr>
                <w:sz w:val="28"/>
              </w:rPr>
              <w:t>Экономика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Экономические</w:t>
            </w:r>
          </w:p>
          <w:p w:rsidR="009C6A58" w:rsidRDefault="004E6E5F">
            <w:pPr>
              <w:pStyle w:val="TableParagraph"/>
              <w:spacing w:line="322" w:lineRule="exact"/>
              <w:ind w:left="109"/>
              <w:rPr>
                <w:sz w:val="28"/>
              </w:rPr>
            </w:pPr>
            <w:r>
              <w:rPr>
                <w:sz w:val="28"/>
              </w:rPr>
              <w:t>цели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государства.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статистических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данных.</w:t>
            </w:r>
          </w:p>
        </w:tc>
        <w:tc>
          <w:tcPr>
            <w:tcW w:w="2828" w:type="dxa"/>
          </w:tcPr>
          <w:p w:rsidR="009C6A58" w:rsidRDefault="004E6E5F">
            <w:pPr>
              <w:pStyle w:val="TableParagraph"/>
              <w:spacing w:line="240" w:lineRule="auto"/>
              <w:ind w:right="417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плана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</w:p>
        </w:tc>
        <w:tc>
          <w:tcPr>
            <w:tcW w:w="1090" w:type="dxa"/>
          </w:tcPr>
          <w:p w:rsidR="009C6A58" w:rsidRDefault="004E6E5F">
            <w:pPr>
              <w:pStyle w:val="TableParagraph"/>
              <w:spacing w:line="319" w:lineRule="exact"/>
              <w:ind w:left="105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9C6A58">
        <w:trPr>
          <w:trHeight w:val="964"/>
        </w:trPr>
        <w:tc>
          <w:tcPr>
            <w:tcW w:w="1248" w:type="dxa"/>
          </w:tcPr>
          <w:p w:rsidR="009C6A58" w:rsidRDefault="004E6E5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7063" w:type="dxa"/>
          </w:tcPr>
          <w:p w:rsidR="009C6A58" w:rsidRDefault="004E6E5F">
            <w:pPr>
              <w:pStyle w:val="TableParagraph"/>
              <w:spacing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Экономические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системы.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Ресурсы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потребности,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ограниченность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ресурсов.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Предпринимательство.</w:t>
            </w:r>
          </w:p>
          <w:p w:rsidR="009C6A58" w:rsidRDefault="004E6E5F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Задания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установление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соответствия.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Разбор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ситуаций.</w:t>
            </w:r>
          </w:p>
        </w:tc>
        <w:tc>
          <w:tcPr>
            <w:tcW w:w="2828" w:type="dxa"/>
          </w:tcPr>
          <w:p w:rsidR="009C6A58" w:rsidRDefault="004E6E5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Тесты</w:t>
            </w:r>
          </w:p>
        </w:tc>
        <w:tc>
          <w:tcPr>
            <w:tcW w:w="1090" w:type="dxa"/>
          </w:tcPr>
          <w:p w:rsidR="009C6A58" w:rsidRDefault="004E6E5F">
            <w:pPr>
              <w:pStyle w:val="TableParagraph"/>
              <w:ind w:left="105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9C6A58">
        <w:trPr>
          <w:trHeight w:val="1290"/>
        </w:trPr>
        <w:tc>
          <w:tcPr>
            <w:tcW w:w="1248" w:type="dxa"/>
          </w:tcPr>
          <w:p w:rsidR="009C6A58" w:rsidRDefault="004E6E5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7063" w:type="dxa"/>
          </w:tcPr>
          <w:p w:rsidR="009C6A58" w:rsidRDefault="004E6E5F">
            <w:pPr>
              <w:pStyle w:val="TableParagraph"/>
              <w:spacing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Рынок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рыночный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механизм.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Неравенство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доходов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экономические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меры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социальной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поддержки.</w:t>
            </w:r>
          </w:p>
          <w:p w:rsidR="009C6A58" w:rsidRDefault="004E6E5F">
            <w:pPr>
              <w:pStyle w:val="TableParagraph"/>
              <w:spacing w:line="320" w:lineRule="atLeast"/>
              <w:ind w:left="109" w:right="1209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заданий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группировку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чертам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сходства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различия.</w:t>
            </w:r>
          </w:p>
        </w:tc>
        <w:tc>
          <w:tcPr>
            <w:tcW w:w="2828" w:type="dxa"/>
          </w:tcPr>
          <w:p w:rsidR="009C6A58" w:rsidRDefault="004E6E5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Записи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тетради</w:t>
            </w:r>
          </w:p>
        </w:tc>
        <w:tc>
          <w:tcPr>
            <w:tcW w:w="1090" w:type="dxa"/>
          </w:tcPr>
          <w:p w:rsidR="009C6A58" w:rsidRDefault="004E6E5F">
            <w:pPr>
              <w:pStyle w:val="TableParagraph"/>
              <w:ind w:left="105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</w:tbl>
    <w:p w:rsidR="009C6A58" w:rsidRDefault="009C6A58">
      <w:pPr>
        <w:rPr>
          <w:sz w:val="28"/>
        </w:rPr>
        <w:sectPr w:rsidR="009C6A58">
          <w:pgSz w:w="16840" w:h="11910" w:orient="landscape"/>
          <w:pgMar w:top="1100" w:right="1000" w:bottom="280" w:left="680" w:header="720" w:footer="720" w:gutter="0"/>
          <w:cols w:space="720"/>
        </w:sectPr>
      </w:pPr>
    </w:p>
    <w:p w:rsidR="009C6A58" w:rsidRDefault="009C6A58">
      <w:pPr>
        <w:pStyle w:val="a3"/>
        <w:rPr>
          <w:sz w:val="20"/>
        </w:rPr>
      </w:pPr>
    </w:p>
    <w:p w:rsidR="009C6A58" w:rsidRDefault="009C6A58">
      <w:pPr>
        <w:pStyle w:val="a3"/>
        <w:rPr>
          <w:sz w:val="20"/>
        </w:rPr>
      </w:pPr>
    </w:p>
    <w:p w:rsidR="009C6A58" w:rsidRDefault="009C6A58">
      <w:pPr>
        <w:pStyle w:val="a3"/>
        <w:spacing w:before="9"/>
        <w:rPr>
          <w:sz w:val="11"/>
        </w:rPr>
      </w:pPr>
    </w:p>
    <w:tbl>
      <w:tblPr>
        <w:tblW w:w="0" w:type="auto"/>
        <w:tblInd w:w="13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8"/>
        <w:gridCol w:w="7063"/>
        <w:gridCol w:w="2828"/>
        <w:gridCol w:w="1090"/>
      </w:tblGrid>
      <w:tr w:rsidR="009C6A58">
        <w:trPr>
          <w:trHeight w:val="1613"/>
        </w:trPr>
        <w:tc>
          <w:tcPr>
            <w:tcW w:w="1248" w:type="dxa"/>
          </w:tcPr>
          <w:p w:rsidR="009C6A58" w:rsidRDefault="004E6E5F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7063" w:type="dxa"/>
          </w:tcPr>
          <w:p w:rsidR="009C6A58" w:rsidRDefault="004E6E5F">
            <w:pPr>
              <w:pStyle w:val="TableParagraph"/>
              <w:spacing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Право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собственности.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собственности.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Правомочия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собственника.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приобретения права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собственности.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Приватизация.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Защита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собственности.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Собственность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несовершеннолетние.</w:t>
            </w:r>
          </w:p>
          <w:p w:rsidR="009C6A58" w:rsidRDefault="004E6E5F">
            <w:pPr>
              <w:pStyle w:val="TableParagraph"/>
              <w:spacing w:line="307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Прекращение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собственности.</w:t>
            </w:r>
          </w:p>
        </w:tc>
        <w:tc>
          <w:tcPr>
            <w:tcW w:w="2828" w:type="dxa"/>
          </w:tcPr>
          <w:p w:rsidR="009C6A58" w:rsidRDefault="004E6E5F">
            <w:pPr>
              <w:pStyle w:val="TableParagraph"/>
              <w:spacing w:line="240" w:lineRule="auto"/>
              <w:ind w:right="414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Составление </w:t>
            </w:r>
            <w:r>
              <w:rPr>
                <w:sz w:val="28"/>
              </w:rPr>
              <w:t>плана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</w:p>
        </w:tc>
        <w:tc>
          <w:tcPr>
            <w:tcW w:w="1090" w:type="dxa"/>
          </w:tcPr>
          <w:p w:rsidR="009C6A58" w:rsidRDefault="004E6E5F">
            <w:pPr>
              <w:pStyle w:val="TableParagraph"/>
              <w:spacing w:line="320" w:lineRule="exact"/>
              <w:ind w:left="105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9C6A58">
        <w:trPr>
          <w:trHeight w:val="642"/>
        </w:trPr>
        <w:tc>
          <w:tcPr>
            <w:tcW w:w="1248" w:type="dxa"/>
          </w:tcPr>
          <w:p w:rsidR="009C6A58" w:rsidRDefault="004E6E5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7063" w:type="dxa"/>
          </w:tcPr>
          <w:p w:rsidR="009C6A58" w:rsidRDefault="004E6E5F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Налоги,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уплачиваемые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гражданами.</w:t>
            </w:r>
          </w:p>
        </w:tc>
        <w:tc>
          <w:tcPr>
            <w:tcW w:w="2828" w:type="dxa"/>
          </w:tcPr>
          <w:p w:rsidR="009C6A58" w:rsidRDefault="004E6E5F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заданий</w:t>
            </w:r>
          </w:p>
          <w:p w:rsidR="009C6A58" w:rsidRDefault="004E6E5F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формате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ОГЭ</w:t>
            </w:r>
          </w:p>
        </w:tc>
        <w:tc>
          <w:tcPr>
            <w:tcW w:w="1090" w:type="dxa"/>
          </w:tcPr>
          <w:p w:rsidR="009C6A58" w:rsidRDefault="004E6E5F">
            <w:pPr>
              <w:pStyle w:val="TableParagraph"/>
              <w:ind w:left="105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9C6A58">
        <w:trPr>
          <w:trHeight w:val="320"/>
        </w:trPr>
        <w:tc>
          <w:tcPr>
            <w:tcW w:w="1248" w:type="dxa"/>
          </w:tcPr>
          <w:p w:rsidR="009C6A58" w:rsidRDefault="004E6E5F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7063" w:type="dxa"/>
          </w:tcPr>
          <w:p w:rsidR="009C6A58" w:rsidRDefault="004E6E5F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Принципы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конституционного устройства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РФ.</w:t>
            </w:r>
          </w:p>
        </w:tc>
        <w:tc>
          <w:tcPr>
            <w:tcW w:w="2828" w:type="dxa"/>
          </w:tcPr>
          <w:p w:rsidR="009C6A58" w:rsidRDefault="004E6E5F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Тесты</w:t>
            </w:r>
          </w:p>
        </w:tc>
        <w:tc>
          <w:tcPr>
            <w:tcW w:w="1090" w:type="dxa"/>
          </w:tcPr>
          <w:p w:rsidR="009C6A58" w:rsidRDefault="004E6E5F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9C6A58">
        <w:trPr>
          <w:trHeight w:val="969"/>
        </w:trPr>
        <w:tc>
          <w:tcPr>
            <w:tcW w:w="1248" w:type="dxa"/>
          </w:tcPr>
          <w:p w:rsidR="009C6A58" w:rsidRDefault="004E6E5F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7063" w:type="dxa"/>
          </w:tcPr>
          <w:p w:rsidR="009C6A58" w:rsidRDefault="004E6E5F">
            <w:pPr>
              <w:pStyle w:val="TableParagraph"/>
              <w:spacing w:line="322" w:lineRule="exact"/>
              <w:ind w:left="109" w:right="548"/>
              <w:rPr>
                <w:sz w:val="28"/>
              </w:rPr>
            </w:pPr>
            <w:r>
              <w:rPr>
                <w:sz w:val="28"/>
              </w:rPr>
              <w:t>Политический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режим.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Демократия.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Правовое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гражданское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общество.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плана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текста.</w:t>
            </w:r>
          </w:p>
        </w:tc>
        <w:tc>
          <w:tcPr>
            <w:tcW w:w="2828" w:type="dxa"/>
          </w:tcPr>
          <w:p w:rsidR="009C6A58" w:rsidRDefault="004E6E5F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Записи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тетради</w:t>
            </w:r>
          </w:p>
        </w:tc>
        <w:tc>
          <w:tcPr>
            <w:tcW w:w="1090" w:type="dxa"/>
          </w:tcPr>
          <w:p w:rsidR="009C6A58" w:rsidRDefault="009C6A58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</w:tr>
      <w:tr w:rsidR="009C6A58">
        <w:trPr>
          <w:trHeight w:val="964"/>
        </w:trPr>
        <w:tc>
          <w:tcPr>
            <w:tcW w:w="1248" w:type="dxa"/>
          </w:tcPr>
          <w:p w:rsidR="009C6A58" w:rsidRDefault="004E6E5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7063" w:type="dxa"/>
          </w:tcPr>
          <w:p w:rsidR="009C6A58" w:rsidRDefault="004E6E5F">
            <w:pPr>
              <w:pStyle w:val="TableParagraph"/>
              <w:spacing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Власть.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политики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Органы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власти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федерации.</w:t>
            </w:r>
          </w:p>
          <w:p w:rsidR="009C6A58" w:rsidRDefault="004E6E5F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заданий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тексту.</w:t>
            </w:r>
          </w:p>
        </w:tc>
        <w:tc>
          <w:tcPr>
            <w:tcW w:w="2828" w:type="dxa"/>
          </w:tcPr>
          <w:p w:rsidR="009C6A58" w:rsidRDefault="004E6E5F">
            <w:pPr>
              <w:pStyle w:val="TableParagraph"/>
              <w:spacing w:line="240" w:lineRule="auto"/>
              <w:ind w:right="166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заданий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формате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ОГЭ</w:t>
            </w:r>
          </w:p>
        </w:tc>
        <w:tc>
          <w:tcPr>
            <w:tcW w:w="1090" w:type="dxa"/>
          </w:tcPr>
          <w:p w:rsidR="009C6A58" w:rsidRDefault="004E6E5F">
            <w:pPr>
              <w:pStyle w:val="TableParagraph"/>
              <w:ind w:left="105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9C6A58">
        <w:trPr>
          <w:trHeight w:val="647"/>
        </w:trPr>
        <w:tc>
          <w:tcPr>
            <w:tcW w:w="1248" w:type="dxa"/>
          </w:tcPr>
          <w:p w:rsidR="009C6A58" w:rsidRDefault="004E6E5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7063" w:type="dxa"/>
          </w:tcPr>
          <w:p w:rsidR="009C6A58" w:rsidRDefault="004E6E5F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Выборы.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Референдумы.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Публичное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право.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Политическая</w:t>
            </w:r>
          </w:p>
          <w:p w:rsidR="009C6A58" w:rsidRDefault="004E6E5F">
            <w:pPr>
              <w:pStyle w:val="TableParagraph"/>
              <w:spacing w:before="5"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правовая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культура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граждан.</w:t>
            </w:r>
          </w:p>
        </w:tc>
        <w:tc>
          <w:tcPr>
            <w:tcW w:w="2828" w:type="dxa"/>
          </w:tcPr>
          <w:p w:rsidR="009C6A58" w:rsidRDefault="004E6E5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Тесты</w:t>
            </w:r>
          </w:p>
        </w:tc>
        <w:tc>
          <w:tcPr>
            <w:tcW w:w="1090" w:type="dxa"/>
          </w:tcPr>
          <w:p w:rsidR="009C6A58" w:rsidRDefault="004E6E5F">
            <w:pPr>
              <w:pStyle w:val="TableParagraph"/>
              <w:ind w:left="105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9C6A58">
        <w:trPr>
          <w:trHeight w:val="642"/>
        </w:trPr>
        <w:tc>
          <w:tcPr>
            <w:tcW w:w="1248" w:type="dxa"/>
          </w:tcPr>
          <w:p w:rsidR="009C6A58" w:rsidRDefault="004E6E5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7063" w:type="dxa"/>
          </w:tcPr>
          <w:p w:rsidR="009C6A58" w:rsidRDefault="004E6E5F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Конституционного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строя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</w:p>
          <w:p w:rsidR="009C6A58" w:rsidRDefault="004E6E5F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федерации.</w:t>
            </w:r>
          </w:p>
        </w:tc>
        <w:tc>
          <w:tcPr>
            <w:tcW w:w="2828" w:type="dxa"/>
          </w:tcPr>
          <w:p w:rsidR="009C6A58" w:rsidRDefault="004E6E5F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плана</w:t>
            </w:r>
          </w:p>
          <w:p w:rsidR="009C6A58" w:rsidRDefault="004E6E5F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текста</w:t>
            </w:r>
          </w:p>
        </w:tc>
        <w:tc>
          <w:tcPr>
            <w:tcW w:w="1090" w:type="dxa"/>
          </w:tcPr>
          <w:p w:rsidR="009C6A58" w:rsidRDefault="004E6E5F">
            <w:pPr>
              <w:pStyle w:val="TableParagraph"/>
              <w:ind w:left="105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9C6A58">
        <w:trPr>
          <w:trHeight w:val="320"/>
        </w:trPr>
        <w:tc>
          <w:tcPr>
            <w:tcW w:w="1248" w:type="dxa"/>
          </w:tcPr>
          <w:p w:rsidR="009C6A58" w:rsidRDefault="004E6E5F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7063" w:type="dxa"/>
          </w:tcPr>
          <w:p w:rsidR="009C6A58" w:rsidRDefault="004E6E5F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Правоохранительные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органы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федерации.</w:t>
            </w:r>
          </w:p>
        </w:tc>
        <w:tc>
          <w:tcPr>
            <w:tcW w:w="2828" w:type="dxa"/>
          </w:tcPr>
          <w:p w:rsidR="009C6A58" w:rsidRDefault="004E6E5F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Записи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тетради</w:t>
            </w:r>
          </w:p>
        </w:tc>
        <w:tc>
          <w:tcPr>
            <w:tcW w:w="1090" w:type="dxa"/>
          </w:tcPr>
          <w:p w:rsidR="009C6A58" w:rsidRDefault="004E6E5F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9C6A58">
        <w:trPr>
          <w:trHeight w:val="647"/>
        </w:trPr>
        <w:tc>
          <w:tcPr>
            <w:tcW w:w="1248" w:type="dxa"/>
          </w:tcPr>
          <w:p w:rsidR="009C6A58" w:rsidRDefault="004E6E5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7063" w:type="dxa"/>
          </w:tcPr>
          <w:p w:rsidR="009C6A58" w:rsidRDefault="004E6E5F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Административное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уголовное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законодательство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</w:p>
          <w:p w:rsidR="009C6A58" w:rsidRDefault="004E6E5F">
            <w:pPr>
              <w:pStyle w:val="TableParagraph"/>
              <w:spacing w:line="313" w:lineRule="exact"/>
              <w:ind w:left="109"/>
              <w:rPr>
                <w:sz w:val="28"/>
              </w:rPr>
            </w:pPr>
            <w:r>
              <w:rPr>
                <w:sz w:val="28"/>
              </w:rPr>
              <w:t>несовершеннолетних.</w:t>
            </w:r>
          </w:p>
        </w:tc>
        <w:tc>
          <w:tcPr>
            <w:tcW w:w="2828" w:type="dxa"/>
          </w:tcPr>
          <w:p w:rsidR="009C6A58" w:rsidRDefault="004E6E5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заданий</w:t>
            </w:r>
          </w:p>
          <w:p w:rsidR="009C6A58" w:rsidRDefault="004E6E5F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формате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ОГЭ</w:t>
            </w:r>
          </w:p>
        </w:tc>
        <w:tc>
          <w:tcPr>
            <w:tcW w:w="1090" w:type="dxa"/>
          </w:tcPr>
          <w:p w:rsidR="009C6A58" w:rsidRDefault="004E6E5F">
            <w:pPr>
              <w:pStyle w:val="TableParagraph"/>
              <w:ind w:left="105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9C6A58">
        <w:trPr>
          <w:trHeight w:val="642"/>
        </w:trPr>
        <w:tc>
          <w:tcPr>
            <w:tcW w:w="1248" w:type="dxa"/>
          </w:tcPr>
          <w:p w:rsidR="009C6A58" w:rsidRDefault="004E6E5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7063" w:type="dxa"/>
          </w:tcPr>
          <w:p w:rsidR="009C6A58" w:rsidRDefault="004E6E5F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r>
              <w:rPr>
                <w:sz w:val="28"/>
              </w:rPr>
              <w:t>Семейные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правоотношения.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Правовые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брака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9C6A58" w:rsidRDefault="004E6E5F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семьи.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Правовое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регулирование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отношений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супругов.</w:t>
            </w:r>
          </w:p>
        </w:tc>
        <w:tc>
          <w:tcPr>
            <w:tcW w:w="2828" w:type="dxa"/>
          </w:tcPr>
          <w:p w:rsidR="009C6A58" w:rsidRDefault="004E6E5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Тесты</w:t>
            </w:r>
          </w:p>
        </w:tc>
        <w:tc>
          <w:tcPr>
            <w:tcW w:w="1090" w:type="dxa"/>
          </w:tcPr>
          <w:p w:rsidR="009C6A58" w:rsidRDefault="004E6E5F">
            <w:pPr>
              <w:pStyle w:val="TableParagraph"/>
              <w:ind w:left="105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9C6A58">
        <w:trPr>
          <w:trHeight w:val="642"/>
        </w:trPr>
        <w:tc>
          <w:tcPr>
            <w:tcW w:w="1248" w:type="dxa"/>
          </w:tcPr>
          <w:p w:rsidR="009C6A58" w:rsidRDefault="004E6E5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  <w:tc>
          <w:tcPr>
            <w:tcW w:w="7063" w:type="dxa"/>
          </w:tcPr>
          <w:p w:rsidR="009C6A58" w:rsidRDefault="004E6E5F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Практическое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применение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теории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практике</w:t>
            </w:r>
          </w:p>
          <w:p w:rsidR="009C6A58" w:rsidRDefault="004E6E5F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решения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заданий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второго уровня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части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</w:p>
        </w:tc>
        <w:tc>
          <w:tcPr>
            <w:tcW w:w="2828" w:type="dxa"/>
          </w:tcPr>
          <w:p w:rsidR="009C6A58" w:rsidRDefault="004E6E5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заданий</w:t>
            </w:r>
          </w:p>
          <w:p w:rsidR="009C6A58" w:rsidRDefault="004E6E5F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формате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ОГЭ</w:t>
            </w:r>
          </w:p>
        </w:tc>
        <w:tc>
          <w:tcPr>
            <w:tcW w:w="1090" w:type="dxa"/>
          </w:tcPr>
          <w:p w:rsidR="009C6A58" w:rsidRDefault="004E6E5F">
            <w:pPr>
              <w:pStyle w:val="TableParagraph"/>
              <w:ind w:left="105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9C6A58">
        <w:trPr>
          <w:trHeight w:val="642"/>
        </w:trPr>
        <w:tc>
          <w:tcPr>
            <w:tcW w:w="1248" w:type="dxa"/>
          </w:tcPr>
          <w:p w:rsidR="009C6A58" w:rsidRDefault="004E6E5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7063" w:type="dxa"/>
          </w:tcPr>
          <w:p w:rsidR="009C6A58" w:rsidRDefault="004E6E5F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Практическое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применение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теории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практике</w:t>
            </w:r>
          </w:p>
          <w:p w:rsidR="009C6A58" w:rsidRDefault="004E6E5F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решения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заданий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второго уровня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части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</w:p>
        </w:tc>
        <w:tc>
          <w:tcPr>
            <w:tcW w:w="2828" w:type="dxa"/>
          </w:tcPr>
          <w:p w:rsidR="009C6A58" w:rsidRDefault="004E6E5F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заданий</w:t>
            </w:r>
          </w:p>
          <w:p w:rsidR="009C6A58" w:rsidRDefault="004E6E5F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тексту</w:t>
            </w:r>
          </w:p>
        </w:tc>
        <w:tc>
          <w:tcPr>
            <w:tcW w:w="1090" w:type="dxa"/>
          </w:tcPr>
          <w:p w:rsidR="009C6A58" w:rsidRDefault="004E6E5F">
            <w:pPr>
              <w:pStyle w:val="TableParagraph"/>
              <w:ind w:left="105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9C6A58">
        <w:trPr>
          <w:trHeight w:val="326"/>
        </w:trPr>
        <w:tc>
          <w:tcPr>
            <w:tcW w:w="1248" w:type="dxa"/>
          </w:tcPr>
          <w:p w:rsidR="009C6A58" w:rsidRDefault="004E6E5F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29</w:t>
            </w:r>
          </w:p>
        </w:tc>
        <w:tc>
          <w:tcPr>
            <w:tcW w:w="7063" w:type="dxa"/>
          </w:tcPr>
          <w:p w:rsidR="009C6A58" w:rsidRDefault="004E6E5F">
            <w:pPr>
              <w:pStyle w:val="TableParagraph"/>
              <w:spacing w:line="306" w:lineRule="exact"/>
              <w:ind w:left="109"/>
              <w:rPr>
                <w:sz w:val="28"/>
              </w:rPr>
            </w:pPr>
            <w:r>
              <w:rPr>
                <w:sz w:val="28"/>
              </w:rPr>
              <w:t>Диагностическая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формате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ОГЭ.</w:t>
            </w:r>
          </w:p>
        </w:tc>
        <w:tc>
          <w:tcPr>
            <w:tcW w:w="2828" w:type="dxa"/>
          </w:tcPr>
          <w:p w:rsidR="009C6A58" w:rsidRDefault="009C6A5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090" w:type="dxa"/>
          </w:tcPr>
          <w:p w:rsidR="009C6A58" w:rsidRDefault="004E6E5F">
            <w:pPr>
              <w:pStyle w:val="TableParagraph"/>
              <w:spacing w:line="306" w:lineRule="exact"/>
              <w:ind w:left="105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</w:tbl>
    <w:p w:rsidR="009C6A58" w:rsidRDefault="009C6A58">
      <w:pPr>
        <w:spacing w:line="306" w:lineRule="exact"/>
        <w:rPr>
          <w:sz w:val="28"/>
        </w:rPr>
        <w:sectPr w:rsidR="009C6A58">
          <w:pgSz w:w="16840" w:h="11910" w:orient="landscape"/>
          <w:pgMar w:top="1100" w:right="1000" w:bottom="280" w:left="680" w:header="720" w:footer="720" w:gutter="0"/>
          <w:cols w:space="720"/>
        </w:sectPr>
      </w:pPr>
    </w:p>
    <w:p w:rsidR="009C6A58" w:rsidRDefault="009C6A58">
      <w:pPr>
        <w:pStyle w:val="a3"/>
        <w:rPr>
          <w:sz w:val="20"/>
        </w:rPr>
      </w:pPr>
    </w:p>
    <w:p w:rsidR="009C6A58" w:rsidRDefault="009C6A58">
      <w:pPr>
        <w:pStyle w:val="a3"/>
        <w:rPr>
          <w:sz w:val="20"/>
        </w:rPr>
      </w:pPr>
    </w:p>
    <w:p w:rsidR="009C6A58" w:rsidRDefault="009C6A58">
      <w:pPr>
        <w:pStyle w:val="a3"/>
        <w:spacing w:before="9"/>
        <w:rPr>
          <w:sz w:val="11"/>
        </w:rPr>
      </w:pPr>
    </w:p>
    <w:tbl>
      <w:tblPr>
        <w:tblW w:w="0" w:type="auto"/>
        <w:tblInd w:w="13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8"/>
        <w:gridCol w:w="7063"/>
        <w:gridCol w:w="2828"/>
        <w:gridCol w:w="1090"/>
      </w:tblGrid>
      <w:tr w:rsidR="009C6A58">
        <w:trPr>
          <w:trHeight w:val="326"/>
        </w:trPr>
        <w:tc>
          <w:tcPr>
            <w:tcW w:w="1248" w:type="dxa"/>
          </w:tcPr>
          <w:p w:rsidR="009C6A58" w:rsidRDefault="004E6E5F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7063" w:type="dxa"/>
          </w:tcPr>
          <w:p w:rsidR="009C6A58" w:rsidRDefault="004E6E5F">
            <w:pPr>
              <w:pStyle w:val="TableParagraph"/>
              <w:spacing w:line="306" w:lineRule="exact"/>
              <w:ind w:left="109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диагностической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работы.</w:t>
            </w:r>
          </w:p>
        </w:tc>
        <w:tc>
          <w:tcPr>
            <w:tcW w:w="2828" w:type="dxa"/>
          </w:tcPr>
          <w:p w:rsidR="009C6A58" w:rsidRDefault="009C6A5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090" w:type="dxa"/>
          </w:tcPr>
          <w:p w:rsidR="009C6A58" w:rsidRDefault="004E6E5F">
            <w:pPr>
              <w:pStyle w:val="TableParagraph"/>
              <w:spacing w:line="306" w:lineRule="exact"/>
              <w:ind w:left="105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9C6A58">
        <w:trPr>
          <w:trHeight w:val="642"/>
        </w:trPr>
        <w:tc>
          <w:tcPr>
            <w:tcW w:w="1248" w:type="dxa"/>
          </w:tcPr>
          <w:p w:rsidR="009C6A58" w:rsidRDefault="004E6E5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31</w:t>
            </w:r>
          </w:p>
        </w:tc>
        <w:tc>
          <w:tcPr>
            <w:tcW w:w="7063" w:type="dxa"/>
          </w:tcPr>
          <w:p w:rsidR="009C6A58" w:rsidRDefault="004E6E5F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Практическое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решение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тестовых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заданий</w:t>
            </w:r>
          </w:p>
        </w:tc>
        <w:tc>
          <w:tcPr>
            <w:tcW w:w="2828" w:type="dxa"/>
          </w:tcPr>
          <w:p w:rsidR="009C6A58" w:rsidRDefault="004E6E5F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плана</w:t>
            </w:r>
          </w:p>
          <w:p w:rsidR="009C6A58" w:rsidRDefault="004E6E5F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текста</w:t>
            </w:r>
          </w:p>
        </w:tc>
        <w:tc>
          <w:tcPr>
            <w:tcW w:w="1090" w:type="dxa"/>
          </w:tcPr>
          <w:p w:rsidR="009C6A58" w:rsidRDefault="004E6E5F">
            <w:pPr>
              <w:pStyle w:val="TableParagraph"/>
              <w:ind w:left="105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9C6A58">
        <w:trPr>
          <w:trHeight w:val="320"/>
        </w:trPr>
        <w:tc>
          <w:tcPr>
            <w:tcW w:w="1248" w:type="dxa"/>
          </w:tcPr>
          <w:p w:rsidR="009C6A58" w:rsidRDefault="004E6E5F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7063" w:type="dxa"/>
          </w:tcPr>
          <w:p w:rsidR="009C6A58" w:rsidRDefault="004E6E5F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заданий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формате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ОГЭ.</w:t>
            </w:r>
          </w:p>
        </w:tc>
        <w:tc>
          <w:tcPr>
            <w:tcW w:w="2828" w:type="dxa"/>
          </w:tcPr>
          <w:p w:rsidR="009C6A58" w:rsidRDefault="004E6E5F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Тесты</w:t>
            </w:r>
          </w:p>
        </w:tc>
        <w:tc>
          <w:tcPr>
            <w:tcW w:w="1090" w:type="dxa"/>
          </w:tcPr>
          <w:p w:rsidR="009C6A58" w:rsidRDefault="004E6E5F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9C6A58">
        <w:trPr>
          <w:trHeight w:val="647"/>
        </w:trPr>
        <w:tc>
          <w:tcPr>
            <w:tcW w:w="1248" w:type="dxa"/>
          </w:tcPr>
          <w:p w:rsidR="009C6A58" w:rsidRDefault="004E6E5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33</w:t>
            </w:r>
          </w:p>
        </w:tc>
        <w:tc>
          <w:tcPr>
            <w:tcW w:w="7063" w:type="dxa"/>
          </w:tcPr>
          <w:p w:rsidR="009C6A58" w:rsidRDefault="004E6E5F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итоговой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работы.</w:t>
            </w:r>
          </w:p>
        </w:tc>
        <w:tc>
          <w:tcPr>
            <w:tcW w:w="2828" w:type="dxa"/>
          </w:tcPr>
          <w:p w:rsidR="009C6A58" w:rsidRDefault="004E6E5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Выполнение</w:t>
            </w:r>
          </w:p>
          <w:p w:rsidR="009C6A58" w:rsidRDefault="004E6E5F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итоговой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</w:p>
        </w:tc>
        <w:tc>
          <w:tcPr>
            <w:tcW w:w="1090" w:type="dxa"/>
          </w:tcPr>
          <w:p w:rsidR="009C6A58" w:rsidRDefault="004E6E5F">
            <w:pPr>
              <w:pStyle w:val="TableParagraph"/>
              <w:ind w:left="105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9C6A58">
        <w:trPr>
          <w:trHeight w:val="320"/>
        </w:trPr>
        <w:tc>
          <w:tcPr>
            <w:tcW w:w="1248" w:type="dxa"/>
          </w:tcPr>
          <w:p w:rsidR="009C6A58" w:rsidRDefault="004E6E5F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7063" w:type="dxa"/>
          </w:tcPr>
          <w:p w:rsidR="009C6A58" w:rsidRDefault="004E6E5F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Итоговое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повторение</w:t>
            </w:r>
          </w:p>
        </w:tc>
        <w:tc>
          <w:tcPr>
            <w:tcW w:w="2828" w:type="dxa"/>
          </w:tcPr>
          <w:p w:rsidR="009C6A58" w:rsidRDefault="009C6A5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090" w:type="dxa"/>
          </w:tcPr>
          <w:p w:rsidR="009C6A58" w:rsidRDefault="004E6E5F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</w:tbl>
    <w:p w:rsidR="009C6A58" w:rsidRDefault="004E6E5F">
      <w:pPr>
        <w:pStyle w:val="a3"/>
        <w:spacing w:line="315" w:lineRule="exact"/>
        <w:ind w:left="4829" w:right="4510"/>
        <w:jc w:val="center"/>
      </w:pPr>
      <w:r>
        <w:t>Литература:</w:t>
      </w:r>
    </w:p>
    <w:p w:rsidR="009C6A58" w:rsidRDefault="009C6A58">
      <w:pPr>
        <w:pStyle w:val="a3"/>
        <w:spacing w:before="2"/>
        <w:rPr>
          <w:sz w:val="24"/>
        </w:rPr>
      </w:pPr>
    </w:p>
    <w:p w:rsidR="009C6A58" w:rsidRDefault="004E6E5F">
      <w:pPr>
        <w:pStyle w:val="a4"/>
        <w:numPr>
          <w:ilvl w:val="1"/>
          <w:numId w:val="2"/>
        </w:numPr>
        <w:tabs>
          <w:tab w:val="left" w:pos="1174"/>
        </w:tabs>
        <w:spacing w:line="322" w:lineRule="exact"/>
        <w:ind w:hanging="361"/>
        <w:rPr>
          <w:sz w:val="28"/>
        </w:rPr>
      </w:pPr>
      <w:r>
        <w:rPr>
          <w:sz w:val="28"/>
        </w:rPr>
        <w:t>«Обществознание»</w:t>
      </w:r>
      <w:r>
        <w:rPr>
          <w:spacing w:val="-8"/>
          <w:sz w:val="28"/>
        </w:rPr>
        <w:t xml:space="preserve"> </w:t>
      </w:r>
      <w:r>
        <w:rPr>
          <w:sz w:val="28"/>
        </w:rPr>
        <w:t>9</w:t>
      </w:r>
      <w:r>
        <w:rPr>
          <w:spacing w:val="-4"/>
          <w:sz w:val="28"/>
        </w:rPr>
        <w:t xml:space="preserve"> </w:t>
      </w:r>
      <w:r>
        <w:rPr>
          <w:sz w:val="28"/>
        </w:rPr>
        <w:t>класс</w:t>
      </w:r>
      <w:proofErr w:type="gramStart"/>
      <w:r>
        <w:rPr>
          <w:spacing w:val="-2"/>
          <w:sz w:val="28"/>
        </w:rPr>
        <w:t xml:space="preserve"> </w:t>
      </w:r>
      <w:r>
        <w:rPr>
          <w:sz w:val="28"/>
        </w:rPr>
        <w:t>/</w:t>
      </w:r>
      <w:r>
        <w:rPr>
          <w:spacing w:val="-4"/>
          <w:sz w:val="28"/>
        </w:rPr>
        <w:t xml:space="preserve"> </w:t>
      </w:r>
      <w:r>
        <w:rPr>
          <w:sz w:val="28"/>
        </w:rPr>
        <w:t>П</w:t>
      </w:r>
      <w:proofErr w:type="gramEnd"/>
      <w:r>
        <w:rPr>
          <w:sz w:val="28"/>
        </w:rPr>
        <w:t>од</w:t>
      </w:r>
      <w:r>
        <w:rPr>
          <w:spacing w:val="-1"/>
          <w:sz w:val="28"/>
        </w:rPr>
        <w:t xml:space="preserve"> </w:t>
      </w:r>
      <w:r>
        <w:rPr>
          <w:sz w:val="28"/>
        </w:rPr>
        <w:t>ред.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Л.Н. </w:t>
      </w:r>
      <w:r>
        <w:rPr>
          <w:sz w:val="28"/>
        </w:rPr>
        <w:t>Боголюбова.</w:t>
      </w:r>
      <w:r>
        <w:rPr>
          <w:spacing w:val="8"/>
          <w:sz w:val="28"/>
        </w:rPr>
        <w:t xml:space="preserve"> </w:t>
      </w:r>
      <w:r>
        <w:rPr>
          <w:sz w:val="28"/>
        </w:rPr>
        <w:t>-</w:t>
      </w:r>
      <w:r>
        <w:rPr>
          <w:spacing w:val="-5"/>
          <w:sz w:val="28"/>
        </w:rPr>
        <w:t xml:space="preserve"> </w:t>
      </w:r>
      <w:r>
        <w:rPr>
          <w:sz w:val="28"/>
        </w:rPr>
        <w:t>М.:</w:t>
      </w:r>
      <w:r>
        <w:rPr>
          <w:spacing w:val="-8"/>
          <w:sz w:val="28"/>
        </w:rPr>
        <w:t xml:space="preserve"> </w:t>
      </w:r>
      <w:r>
        <w:rPr>
          <w:sz w:val="28"/>
        </w:rPr>
        <w:t>Просвещение,</w:t>
      </w:r>
      <w:r>
        <w:rPr>
          <w:spacing w:val="-1"/>
          <w:sz w:val="28"/>
        </w:rPr>
        <w:t xml:space="preserve"> </w:t>
      </w:r>
      <w:r>
        <w:rPr>
          <w:sz w:val="28"/>
        </w:rPr>
        <w:t>2019;</w:t>
      </w:r>
    </w:p>
    <w:p w:rsidR="009C6A58" w:rsidRDefault="004E6E5F">
      <w:pPr>
        <w:pStyle w:val="a4"/>
        <w:numPr>
          <w:ilvl w:val="1"/>
          <w:numId w:val="2"/>
        </w:numPr>
        <w:tabs>
          <w:tab w:val="left" w:pos="1174"/>
        </w:tabs>
        <w:ind w:right="1198"/>
        <w:rPr>
          <w:sz w:val="28"/>
        </w:rPr>
      </w:pPr>
      <w:r>
        <w:rPr>
          <w:sz w:val="28"/>
        </w:rPr>
        <w:t>Методические</w:t>
      </w:r>
      <w:r>
        <w:rPr>
          <w:spacing w:val="-5"/>
          <w:sz w:val="28"/>
        </w:rPr>
        <w:t xml:space="preserve"> </w:t>
      </w:r>
      <w:r>
        <w:rPr>
          <w:sz w:val="28"/>
        </w:rPr>
        <w:t>рекомендации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курсу</w:t>
      </w:r>
      <w:r>
        <w:rPr>
          <w:spacing w:val="-5"/>
          <w:sz w:val="28"/>
        </w:rPr>
        <w:t xml:space="preserve"> </w:t>
      </w:r>
      <w:r>
        <w:rPr>
          <w:sz w:val="28"/>
        </w:rPr>
        <w:t>«Обществознание»:</w:t>
      </w:r>
      <w:r>
        <w:rPr>
          <w:spacing w:val="-10"/>
          <w:sz w:val="28"/>
        </w:rPr>
        <w:t xml:space="preserve"> </w:t>
      </w:r>
      <w:r>
        <w:rPr>
          <w:sz w:val="28"/>
        </w:rPr>
        <w:t>9</w:t>
      </w:r>
      <w:r>
        <w:rPr>
          <w:spacing w:val="-5"/>
          <w:sz w:val="28"/>
        </w:rPr>
        <w:t xml:space="preserve"> </w:t>
      </w:r>
      <w:r>
        <w:rPr>
          <w:sz w:val="28"/>
        </w:rPr>
        <w:t>класс</w:t>
      </w:r>
      <w:proofErr w:type="gramStart"/>
      <w:r>
        <w:rPr>
          <w:spacing w:val="-4"/>
          <w:sz w:val="28"/>
        </w:rPr>
        <w:t xml:space="preserve"> </w:t>
      </w:r>
      <w:r>
        <w:rPr>
          <w:sz w:val="28"/>
        </w:rPr>
        <w:t>/</w:t>
      </w:r>
      <w:r>
        <w:rPr>
          <w:spacing w:val="-5"/>
          <w:sz w:val="28"/>
        </w:rPr>
        <w:t xml:space="preserve"> </w:t>
      </w:r>
      <w:r>
        <w:rPr>
          <w:sz w:val="28"/>
        </w:rPr>
        <w:t>П</w:t>
      </w:r>
      <w:proofErr w:type="gramEnd"/>
      <w:r>
        <w:rPr>
          <w:sz w:val="28"/>
        </w:rPr>
        <w:t>од</w:t>
      </w:r>
      <w:r>
        <w:rPr>
          <w:spacing w:val="-3"/>
          <w:sz w:val="28"/>
        </w:rPr>
        <w:t xml:space="preserve"> </w:t>
      </w:r>
      <w:r>
        <w:rPr>
          <w:sz w:val="28"/>
        </w:rPr>
        <w:t>редакцией</w:t>
      </w:r>
      <w:r>
        <w:rPr>
          <w:spacing w:val="-5"/>
          <w:sz w:val="28"/>
        </w:rPr>
        <w:t xml:space="preserve"> </w:t>
      </w:r>
      <w:r>
        <w:rPr>
          <w:sz w:val="28"/>
        </w:rPr>
        <w:t>Л.Н.</w:t>
      </w:r>
      <w:r>
        <w:rPr>
          <w:spacing w:val="-2"/>
          <w:sz w:val="28"/>
        </w:rPr>
        <w:t xml:space="preserve"> </w:t>
      </w:r>
      <w:r>
        <w:rPr>
          <w:sz w:val="28"/>
        </w:rPr>
        <w:t>Боголюбова,</w:t>
      </w:r>
      <w:r>
        <w:rPr>
          <w:spacing w:val="-3"/>
          <w:sz w:val="28"/>
        </w:rPr>
        <w:t xml:space="preserve"> </w:t>
      </w:r>
      <w:r>
        <w:rPr>
          <w:sz w:val="28"/>
        </w:rPr>
        <w:t>Л.Ф.</w:t>
      </w:r>
      <w:r>
        <w:rPr>
          <w:spacing w:val="-67"/>
          <w:sz w:val="28"/>
        </w:rPr>
        <w:t xml:space="preserve"> </w:t>
      </w:r>
      <w:r>
        <w:rPr>
          <w:sz w:val="28"/>
        </w:rPr>
        <w:t>Ивановского.</w:t>
      </w:r>
      <w:r>
        <w:rPr>
          <w:spacing w:val="4"/>
          <w:sz w:val="28"/>
        </w:rPr>
        <w:t xml:space="preserve"> </w:t>
      </w:r>
      <w:r>
        <w:rPr>
          <w:sz w:val="28"/>
        </w:rPr>
        <w:t>- М.:</w:t>
      </w:r>
      <w:r>
        <w:rPr>
          <w:spacing w:val="-4"/>
          <w:sz w:val="28"/>
        </w:rPr>
        <w:t xml:space="preserve"> </w:t>
      </w:r>
      <w:r>
        <w:rPr>
          <w:sz w:val="28"/>
        </w:rPr>
        <w:t>Просвещение,</w:t>
      </w:r>
      <w:r>
        <w:rPr>
          <w:spacing w:val="3"/>
          <w:sz w:val="28"/>
        </w:rPr>
        <w:t xml:space="preserve"> </w:t>
      </w:r>
      <w:r>
        <w:rPr>
          <w:sz w:val="28"/>
        </w:rPr>
        <w:t>2019;</w:t>
      </w:r>
    </w:p>
    <w:p w:rsidR="009C6A58" w:rsidRDefault="004E6E5F">
      <w:pPr>
        <w:pStyle w:val="a4"/>
        <w:numPr>
          <w:ilvl w:val="1"/>
          <w:numId w:val="2"/>
        </w:numPr>
        <w:tabs>
          <w:tab w:val="left" w:pos="1174"/>
        </w:tabs>
        <w:spacing w:before="5" w:line="322" w:lineRule="exact"/>
        <w:ind w:hanging="361"/>
        <w:rPr>
          <w:sz w:val="28"/>
        </w:rPr>
      </w:pPr>
      <w:r>
        <w:rPr>
          <w:sz w:val="28"/>
        </w:rPr>
        <w:t>Баранов</w:t>
      </w:r>
      <w:r>
        <w:rPr>
          <w:spacing w:val="-2"/>
          <w:sz w:val="28"/>
        </w:rPr>
        <w:t xml:space="preserve"> </w:t>
      </w:r>
      <w:r>
        <w:rPr>
          <w:sz w:val="28"/>
        </w:rPr>
        <w:t>П.</w:t>
      </w:r>
      <w:r>
        <w:rPr>
          <w:spacing w:val="-2"/>
          <w:sz w:val="28"/>
        </w:rPr>
        <w:t xml:space="preserve"> </w:t>
      </w:r>
      <w:r>
        <w:rPr>
          <w:sz w:val="28"/>
        </w:rPr>
        <w:t>А.</w:t>
      </w:r>
      <w:r>
        <w:rPr>
          <w:spacing w:val="-2"/>
          <w:sz w:val="28"/>
        </w:rPr>
        <w:t xml:space="preserve"> </w:t>
      </w:r>
      <w:r>
        <w:rPr>
          <w:sz w:val="28"/>
        </w:rPr>
        <w:t>Обществознание:</w:t>
      </w:r>
      <w:r>
        <w:rPr>
          <w:spacing w:val="-9"/>
          <w:sz w:val="28"/>
        </w:rPr>
        <w:t xml:space="preserve"> </w:t>
      </w:r>
      <w:r>
        <w:rPr>
          <w:sz w:val="28"/>
        </w:rPr>
        <w:t>полный справочник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ЕГЭ.</w:t>
      </w:r>
      <w:r>
        <w:rPr>
          <w:spacing w:val="8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М.,</w:t>
      </w:r>
      <w:r>
        <w:rPr>
          <w:spacing w:val="-11"/>
          <w:sz w:val="28"/>
        </w:rPr>
        <w:t xml:space="preserve"> </w:t>
      </w:r>
      <w:proofErr w:type="spellStart"/>
      <w:r>
        <w:rPr>
          <w:sz w:val="28"/>
        </w:rPr>
        <w:t>АСТ</w:t>
      </w:r>
      <w:proofErr w:type="gramStart"/>
      <w:r>
        <w:rPr>
          <w:sz w:val="28"/>
        </w:rPr>
        <w:t>:А</w:t>
      </w:r>
      <w:proofErr w:type="gramEnd"/>
      <w:r>
        <w:rPr>
          <w:sz w:val="28"/>
        </w:rPr>
        <w:t>стрель</w:t>
      </w:r>
      <w:proofErr w:type="spellEnd"/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r>
        <w:rPr>
          <w:sz w:val="28"/>
        </w:rPr>
        <w:t>2009</w:t>
      </w:r>
    </w:p>
    <w:p w:rsidR="009C6A58" w:rsidRDefault="004E6E5F">
      <w:pPr>
        <w:pStyle w:val="a4"/>
        <w:numPr>
          <w:ilvl w:val="1"/>
          <w:numId w:val="2"/>
        </w:numPr>
        <w:tabs>
          <w:tab w:val="left" w:pos="1174"/>
        </w:tabs>
        <w:ind w:right="1360"/>
        <w:rPr>
          <w:sz w:val="28"/>
        </w:rPr>
      </w:pPr>
      <w:r>
        <w:rPr>
          <w:sz w:val="28"/>
        </w:rPr>
        <w:t xml:space="preserve">ГИА 2017. Обществознание. 9 класс. Типовые тестовые задания/ А. Ю. </w:t>
      </w:r>
      <w:proofErr w:type="spellStart"/>
      <w:r>
        <w:rPr>
          <w:sz w:val="28"/>
        </w:rPr>
        <w:t>Лабезникова</w:t>
      </w:r>
      <w:proofErr w:type="spellEnd"/>
      <w:r>
        <w:rPr>
          <w:sz w:val="28"/>
        </w:rPr>
        <w:t>, О. А. Котова</w:t>
      </w:r>
      <w:proofErr w:type="gramStart"/>
      <w:r>
        <w:rPr>
          <w:sz w:val="28"/>
        </w:rPr>
        <w:t xml:space="preserve"> .</w:t>
      </w:r>
      <w:proofErr w:type="gramEnd"/>
      <w:r>
        <w:rPr>
          <w:sz w:val="28"/>
        </w:rPr>
        <w:t xml:space="preserve"> – М.:</w:t>
      </w:r>
      <w:r>
        <w:rPr>
          <w:spacing w:val="-67"/>
          <w:sz w:val="28"/>
        </w:rPr>
        <w:t xml:space="preserve"> </w:t>
      </w:r>
      <w:r>
        <w:rPr>
          <w:sz w:val="28"/>
        </w:rPr>
        <w:t>Издательство</w:t>
      </w:r>
      <w:r>
        <w:rPr>
          <w:spacing w:val="5"/>
          <w:sz w:val="28"/>
        </w:rPr>
        <w:t xml:space="preserve"> </w:t>
      </w:r>
      <w:r>
        <w:rPr>
          <w:sz w:val="28"/>
        </w:rPr>
        <w:t>«Экзамен»,2016.</w:t>
      </w:r>
    </w:p>
    <w:p w:rsidR="009C6A58" w:rsidRDefault="004E6E5F">
      <w:pPr>
        <w:pStyle w:val="a4"/>
        <w:numPr>
          <w:ilvl w:val="1"/>
          <w:numId w:val="2"/>
        </w:numPr>
        <w:tabs>
          <w:tab w:val="left" w:pos="1174"/>
        </w:tabs>
        <w:ind w:right="1773"/>
        <w:rPr>
          <w:sz w:val="28"/>
        </w:rPr>
      </w:pPr>
      <w:r>
        <w:rPr>
          <w:sz w:val="28"/>
        </w:rPr>
        <w:t>Дидактические</w:t>
      </w:r>
      <w:r>
        <w:rPr>
          <w:spacing w:val="-4"/>
          <w:sz w:val="28"/>
        </w:rPr>
        <w:t xml:space="preserve"> </w:t>
      </w:r>
      <w:r>
        <w:rPr>
          <w:sz w:val="28"/>
        </w:rPr>
        <w:t>материалы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курсу</w:t>
      </w:r>
      <w:r>
        <w:rPr>
          <w:spacing w:val="-8"/>
          <w:sz w:val="28"/>
        </w:rPr>
        <w:t xml:space="preserve"> </w:t>
      </w:r>
      <w:r>
        <w:rPr>
          <w:sz w:val="28"/>
        </w:rPr>
        <w:t>«Введение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обществознание»/ Под</w:t>
      </w:r>
      <w:r>
        <w:rPr>
          <w:spacing w:val="-3"/>
          <w:sz w:val="28"/>
        </w:rPr>
        <w:t xml:space="preserve"> </w:t>
      </w:r>
      <w:r>
        <w:rPr>
          <w:sz w:val="28"/>
        </w:rPr>
        <w:t>ред.</w:t>
      </w:r>
      <w:r>
        <w:rPr>
          <w:spacing w:val="-1"/>
          <w:sz w:val="28"/>
        </w:rPr>
        <w:t xml:space="preserve"> </w:t>
      </w:r>
      <w:r>
        <w:rPr>
          <w:sz w:val="28"/>
        </w:rPr>
        <w:t>Л.</w:t>
      </w:r>
      <w:r>
        <w:rPr>
          <w:spacing w:val="-7"/>
          <w:sz w:val="28"/>
        </w:rPr>
        <w:t xml:space="preserve"> </w:t>
      </w:r>
      <w:r>
        <w:rPr>
          <w:sz w:val="28"/>
        </w:rPr>
        <w:t>Н.</w:t>
      </w:r>
      <w:r>
        <w:rPr>
          <w:spacing w:val="-2"/>
          <w:sz w:val="28"/>
        </w:rPr>
        <w:t xml:space="preserve"> </w:t>
      </w:r>
      <w:r>
        <w:rPr>
          <w:sz w:val="28"/>
        </w:rPr>
        <w:t>Боголюбова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А.</w:t>
      </w:r>
      <w:r>
        <w:rPr>
          <w:spacing w:val="-2"/>
          <w:sz w:val="28"/>
        </w:rPr>
        <w:t xml:space="preserve"> </w:t>
      </w:r>
      <w:r>
        <w:rPr>
          <w:sz w:val="28"/>
        </w:rPr>
        <w:t>Т.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Кинкулькина</w:t>
      </w:r>
      <w:proofErr w:type="spellEnd"/>
      <w:r>
        <w:rPr>
          <w:sz w:val="28"/>
        </w:rPr>
        <w:t>.</w:t>
      </w:r>
      <w:r>
        <w:rPr>
          <w:spacing w:val="5"/>
          <w:sz w:val="28"/>
        </w:rPr>
        <w:t xml:space="preserve"> </w:t>
      </w:r>
      <w:r>
        <w:rPr>
          <w:sz w:val="28"/>
        </w:rPr>
        <w:t>–</w:t>
      </w:r>
      <w:r>
        <w:rPr>
          <w:spacing w:val="2"/>
          <w:sz w:val="28"/>
        </w:rPr>
        <w:t xml:space="preserve"> </w:t>
      </w:r>
      <w:r>
        <w:rPr>
          <w:sz w:val="28"/>
        </w:rPr>
        <w:t>М.,</w:t>
      </w:r>
      <w:r>
        <w:rPr>
          <w:spacing w:val="4"/>
          <w:sz w:val="28"/>
        </w:rPr>
        <w:t xml:space="preserve"> </w:t>
      </w:r>
      <w:r>
        <w:rPr>
          <w:sz w:val="28"/>
        </w:rPr>
        <w:t>2002.</w:t>
      </w:r>
    </w:p>
    <w:p w:rsidR="009C6A58" w:rsidRDefault="004E6E5F">
      <w:pPr>
        <w:pStyle w:val="a4"/>
        <w:numPr>
          <w:ilvl w:val="1"/>
          <w:numId w:val="2"/>
        </w:numPr>
        <w:tabs>
          <w:tab w:val="left" w:pos="1174"/>
        </w:tabs>
        <w:spacing w:line="321" w:lineRule="exact"/>
        <w:ind w:hanging="361"/>
        <w:rPr>
          <w:sz w:val="28"/>
        </w:rPr>
      </w:pPr>
      <w:proofErr w:type="spellStart"/>
      <w:r>
        <w:rPr>
          <w:sz w:val="28"/>
        </w:rPr>
        <w:t>Кашанина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Т. В. ,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Кашанин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А. В.</w:t>
      </w:r>
      <w:r>
        <w:rPr>
          <w:spacing w:val="-1"/>
          <w:sz w:val="28"/>
        </w:rPr>
        <w:t xml:space="preserve"> </w:t>
      </w:r>
      <w:r>
        <w:rPr>
          <w:sz w:val="28"/>
        </w:rPr>
        <w:t>Право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экономика.</w:t>
      </w:r>
      <w:r>
        <w:rPr>
          <w:spacing w:val="6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М.,</w:t>
      </w:r>
      <w:r>
        <w:rPr>
          <w:spacing w:val="-5"/>
          <w:sz w:val="28"/>
        </w:rPr>
        <w:t xml:space="preserve"> 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z w:val="28"/>
        </w:rPr>
        <w:t>М.</w:t>
      </w:r>
      <w:proofErr w:type="gramStart"/>
      <w:r>
        <w:rPr>
          <w:spacing w:val="-5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-8"/>
          <w:sz w:val="28"/>
        </w:rPr>
        <w:t xml:space="preserve"> </w:t>
      </w:r>
      <w:r>
        <w:rPr>
          <w:sz w:val="28"/>
        </w:rPr>
        <w:t>ВИТА</w:t>
      </w:r>
      <w:r>
        <w:rPr>
          <w:spacing w:val="-2"/>
          <w:sz w:val="28"/>
        </w:rPr>
        <w:t xml:space="preserve"> </w:t>
      </w:r>
      <w:r>
        <w:rPr>
          <w:sz w:val="28"/>
        </w:rPr>
        <w:t>ПРЕСС,</w:t>
      </w:r>
      <w:r>
        <w:rPr>
          <w:spacing w:val="-1"/>
          <w:sz w:val="28"/>
        </w:rPr>
        <w:t xml:space="preserve"> </w:t>
      </w:r>
      <w:r>
        <w:rPr>
          <w:sz w:val="28"/>
        </w:rPr>
        <w:t>2008.</w:t>
      </w:r>
    </w:p>
    <w:p w:rsidR="009C6A58" w:rsidRDefault="004E6E5F">
      <w:pPr>
        <w:pStyle w:val="a4"/>
        <w:numPr>
          <w:ilvl w:val="1"/>
          <w:numId w:val="2"/>
        </w:numPr>
        <w:tabs>
          <w:tab w:val="left" w:pos="1174"/>
        </w:tabs>
        <w:ind w:hanging="361"/>
        <w:rPr>
          <w:sz w:val="28"/>
        </w:rPr>
      </w:pPr>
      <w:r>
        <w:rPr>
          <w:sz w:val="28"/>
        </w:rPr>
        <w:t>Конституция</w:t>
      </w:r>
      <w:r>
        <w:rPr>
          <w:spacing w:val="-3"/>
          <w:sz w:val="28"/>
        </w:rPr>
        <w:t xml:space="preserve"> </w:t>
      </w:r>
      <w:r>
        <w:rPr>
          <w:sz w:val="28"/>
        </w:rPr>
        <w:t>РФ.-</w:t>
      </w:r>
      <w:r>
        <w:rPr>
          <w:spacing w:val="-1"/>
          <w:sz w:val="28"/>
        </w:rPr>
        <w:t xml:space="preserve"> </w:t>
      </w:r>
      <w:r>
        <w:rPr>
          <w:sz w:val="28"/>
        </w:rPr>
        <w:t>Новосибирск</w:t>
      </w:r>
      <w:r>
        <w:rPr>
          <w:spacing w:val="65"/>
          <w:sz w:val="28"/>
        </w:rPr>
        <w:t xml:space="preserve"> </w:t>
      </w:r>
      <w:r>
        <w:rPr>
          <w:sz w:val="28"/>
        </w:rPr>
        <w:t>2017</w:t>
      </w:r>
    </w:p>
    <w:p w:rsidR="009C6A58" w:rsidRDefault="004E6E5F">
      <w:pPr>
        <w:pStyle w:val="a4"/>
        <w:numPr>
          <w:ilvl w:val="1"/>
          <w:numId w:val="2"/>
        </w:numPr>
        <w:tabs>
          <w:tab w:val="left" w:pos="1174"/>
        </w:tabs>
        <w:spacing w:line="322" w:lineRule="exact"/>
        <w:ind w:hanging="361"/>
        <w:rPr>
          <w:sz w:val="28"/>
        </w:rPr>
      </w:pPr>
      <w:proofErr w:type="spellStart"/>
      <w:r>
        <w:rPr>
          <w:sz w:val="28"/>
        </w:rPr>
        <w:t>Мухаев</w:t>
      </w:r>
      <w:proofErr w:type="spellEnd"/>
      <w:r>
        <w:rPr>
          <w:sz w:val="28"/>
        </w:rPr>
        <w:t xml:space="preserve"> Р. Т. Политология. И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М., 2000</w:t>
      </w:r>
    </w:p>
    <w:p w:rsidR="009C6A58" w:rsidRDefault="004E6E5F">
      <w:pPr>
        <w:pStyle w:val="a4"/>
        <w:numPr>
          <w:ilvl w:val="1"/>
          <w:numId w:val="2"/>
        </w:numPr>
        <w:tabs>
          <w:tab w:val="left" w:pos="1174"/>
        </w:tabs>
        <w:spacing w:line="322" w:lineRule="exact"/>
        <w:ind w:hanging="361"/>
        <w:rPr>
          <w:sz w:val="28"/>
        </w:rPr>
      </w:pPr>
      <w:r>
        <w:rPr>
          <w:sz w:val="28"/>
        </w:rPr>
        <w:t>Обществознание</w:t>
      </w:r>
      <w:r>
        <w:rPr>
          <w:spacing w:val="-3"/>
          <w:sz w:val="28"/>
        </w:rPr>
        <w:t xml:space="preserve"> </w:t>
      </w:r>
      <w:r>
        <w:rPr>
          <w:sz w:val="28"/>
        </w:rPr>
        <w:t>8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кл</w:t>
      </w:r>
      <w:proofErr w:type="spellEnd"/>
      <w:r>
        <w:rPr>
          <w:sz w:val="28"/>
        </w:rPr>
        <w:t>./</w:t>
      </w:r>
      <w:r>
        <w:rPr>
          <w:spacing w:val="-3"/>
          <w:sz w:val="28"/>
        </w:rPr>
        <w:t xml:space="preserve"> </w:t>
      </w:r>
      <w:r>
        <w:rPr>
          <w:sz w:val="28"/>
        </w:rPr>
        <w:t>Под</w:t>
      </w:r>
      <w:r>
        <w:rPr>
          <w:spacing w:val="-1"/>
          <w:sz w:val="28"/>
        </w:rPr>
        <w:t xml:space="preserve"> </w:t>
      </w:r>
      <w:r>
        <w:rPr>
          <w:sz w:val="28"/>
        </w:rPr>
        <w:t>ред. А.</w:t>
      </w:r>
      <w:r>
        <w:rPr>
          <w:spacing w:val="-1"/>
          <w:sz w:val="28"/>
        </w:rPr>
        <w:t xml:space="preserve"> </w:t>
      </w:r>
      <w:r>
        <w:rPr>
          <w:sz w:val="28"/>
        </w:rPr>
        <w:t>Ф.</w:t>
      </w:r>
      <w:r>
        <w:rPr>
          <w:spacing w:val="-5"/>
          <w:sz w:val="28"/>
        </w:rPr>
        <w:t xml:space="preserve"> </w:t>
      </w:r>
      <w:r>
        <w:rPr>
          <w:sz w:val="28"/>
        </w:rPr>
        <w:t>Боголюбов</w:t>
      </w:r>
      <w:proofErr w:type="gramStart"/>
      <w:r>
        <w:rPr>
          <w:sz w:val="28"/>
        </w:rPr>
        <w:t>а–</w:t>
      </w:r>
      <w:proofErr w:type="gramEnd"/>
      <w:r>
        <w:rPr>
          <w:spacing w:val="-2"/>
          <w:sz w:val="28"/>
        </w:rPr>
        <w:t xml:space="preserve"> </w:t>
      </w:r>
      <w:r>
        <w:rPr>
          <w:sz w:val="28"/>
        </w:rPr>
        <w:t>М.:</w:t>
      </w:r>
      <w:r>
        <w:rPr>
          <w:spacing w:val="-4"/>
          <w:sz w:val="28"/>
        </w:rPr>
        <w:t xml:space="preserve"> </w:t>
      </w:r>
      <w:r>
        <w:rPr>
          <w:sz w:val="28"/>
        </w:rPr>
        <w:t>Просвещение</w:t>
      </w:r>
      <w:r>
        <w:rPr>
          <w:spacing w:val="-2"/>
          <w:sz w:val="28"/>
        </w:rPr>
        <w:t xml:space="preserve"> </w:t>
      </w:r>
      <w:r>
        <w:rPr>
          <w:sz w:val="28"/>
        </w:rPr>
        <w:t>2010</w:t>
      </w:r>
    </w:p>
    <w:p w:rsidR="009C6A58" w:rsidRDefault="004E6E5F">
      <w:pPr>
        <w:pStyle w:val="a4"/>
        <w:numPr>
          <w:ilvl w:val="1"/>
          <w:numId w:val="2"/>
        </w:numPr>
        <w:tabs>
          <w:tab w:val="left" w:pos="1174"/>
        </w:tabs>
        <w:spacing w:line="322" w:lineRule="exact"/>
        <w:ind w:hanging="361"/>
        <w:rPr>
          <w:sz w:val="28"/>
        </w:rPr>
      </w:pPr>
      <w:r>
        <w:rPr>
          <w:sz w:val="28"/>
        </w:rPr>
        <w:t>Обществознание</w:t>
      </w:r>
      <w:r>
        <w:rPr>
          <w:spacing w:val="-4"/>
          <w:sz w:val="28"/>
        </w:rPr>
        <w:t xml:space="preserve"> </w:t>
      </w:r>
      <w:r>
        <w:rPr>
          <w:sz w:val="28"/>
        </w:rPr>
        <w:t>9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кл</w:t>
      </w:r>
      <w:proofErr w:type="spellEnd"/>
      <w:r>
        <w:rPr>
          <w:sz w:val="28"/>
        </w:rPr>
        <w:t>./под</w:t>
      </w:r>
      <w:r>
        <w:rPr>
          <w:spacing w:val="-3"/>
          <w:sz w:val="28"/>
        </w:rPr>
        <w:t xml:space="preserve"> </w:t>
      </w:r>
      <w:r>
        <w:rPr>
          <w:sz w:val="28"/>
        </w:rPr>
        <w:t>ред.</w:t>
      </w:r>
      <w:r>
        <w:rPr>
          <w:spacing w:val="-1"/>
          <w:sz w:val="28"/>
        </w:rPr>
        <w:t xml:space="preserve"> </w:t>
      </w:r>
      <w:r>
        <w:rPr>
          <w:sz w:val="28"/>
        </w:rPr>
        <w:t>Боголюбова</w:t>
      </w:r>
      <w:r>
        <w:rPr>
          <w:spacing w:val="-3"/>
          <w:sz w:val="28"/>
        </w:rPr>
        <w:t xml:space="preserve"> </w:t>
      </w:r>
      <w:r>
        <w:rPr>
          <w:sz w:val="28"/>
        </w:rPr>
        <w:t>Л.Н.,</w:t>
      </w:r>
      <w:r>
        <w:rPr>
          <w:spacing w:val="-2"/>
          <w:sz w:val="28"/>
        </w:rPr>
        <w:t xml:space="preserve"> </w:t>
      </w:r>
      <w:r>
        <w:rPr>
          <w:sz w:val="28"/>
        </w:rPr>
        <w:t>Матвеева</w:t>
      </w:r>
      <w:r>
        <w:rPr>
          <w:spacing w:val="1"/>
          <w:sz w:val="28"/>
        </w:rPr>
        <w:t xml:space="preserve"> </w:t>
      </w:r>
      <w:r>
        <w:rPr>
          <w:sz w:val="28"/>
        </w:rPr>
        <w:t>А.И.</w:t>
      </w:r>
      <w:r>
        <w:rPr>
          <w:spacing w:val="2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М.:</w:t>
      </w:r>
      <w:r>
        <w:rPr>
          <w:spacing w:val="-9"/>
          <w:sz w:val="28"/>
        </w:rPr>
        <w:t xml:space="preserve"> </w:t>
      </w:r>
      <w:r>
        <w:rPr>
          <w:sz w:val="28"/>
        </w:rPr>
        <w:t>Просвещение</w:t>
      </w:r>
      <w:r>
        <w:rPr>
          <w:spacing w:val="-3"/>
          <w:sz w:val="28"/>
        </w:rPr>
        <w:t xml:space="preserve"> </w:t>
      </w:r>
      <w:r>
        <w:rPr>
          <w:sz w:val="28"/>
        </w:rPr>
        <w:t>2010</w:t>
      </w:r>
    </w:p>
    <w:p w:rsidR="009C6A58" w:rsidRDefault="004E6E5F">
      <w:pPr>
        <w:pStyle w:val="a4"/>
        <w:numPr>
          <w:ilvl w:val="1"/>
          <w:numId w:val="2"/>
        </w:numPr>
        <w:tabs>
          <w:tab w:val="left" w:pos="1174"/>
        </w:tabs>
        <w:ind w:right="481"/>
        <w:rPr>
          <w:sz w:val="28"/>
        </w:rPr>
      </w:pPr>
      <w:r>
        <w:rPr>
          <w:sz w:val="28"/>
        </w:rPr>
        <w:t xml:space="preserve">Обществознание: экспресс-репетитор для подготовки к ГИА 9 </w:t>
      </w:r>
      <w:proofErr w:type="spellStart"/>
      <w:r>
        <w:rPr>
          <w:sz w:val="28"/>
        </w:rPr>
        <w:t>кл</w:t>
      </w:r>
      <w:proofErr w:type="spellEnd"/>
      <w:r>
        <w:rPr>
          <w:sz w:val="28"/>
        </w:rPr>
        <w:t xml:space="preserve">./ Баранов П.А. – М.: АСТ: </w:t>
      </w:r>
      <w:proofErr w:type="spellStart"/>
      <w:r>
        <w:rPr>
          <w:sz w:val="28"/>
        </w:rPr>
        <w:t>Астрель</w:t>
      </w:r>
      <w:proofErr w:type="spellEnd"/>
      <w:r>
        <w:rPr>
          <w:sz w:val="28"/>
        </w:rPr>
        <w:t>; Владимир:</w:t>
      </w:r>
      <w:r>
        <w:rPr>
          <w:spacing w:val="-67"/>
          <w:sz w:val="28"/>
        </w:rPr>
        <w:t xml:space="preserve"> </w:t>
      </w:r>
      <w:r>
        <w:rPr>
          <w:sz w:val="28"/>
        </w:rPr>
        <w:t>ВКТ,2011.</w:t>
      </w:r>
    </w:p>
    <w:p w:rsidR="009C6A58" w:rsidRDefault="004E6E5F">
      <w:pPr>
        <w:pStyle w:val="a4"/>
        <w:numPr>
          <w:ilvl w:val="1"/>
          <w:numId w:val="2"/>
        </w:numPr>
        <w:tabs>
          <w:tab w:val="left" w:pos="1174"/>
        </w:tabs>
        <w:spacing w:line="242" w:lineRule="auto"/>
        <w:ind w:right="255"/>
        <w:rPr>
          <w:sz w:val="28"/>
        </w:rPr>
      </w:pPr>
      <w:r>
        <w:rPr>
          <w:sz w:val="28"/>
        </w:rPr>
        <w:t>Самое</w:t>
      </w:r>
      <w:r>
        <w:rPr>
          <w:spacing w:val="-5"/>
          <w:sz w:val="28"/>
        </w:rPr>
        <w:t xml:space="preserve"> </w:t>
      </w:r>
      <w:r>
        <w:rPr>
          <w:sz w:val="28"/>
        </w:rPr>
        <w:t>полное</w:t>
      </w:r>
      <w:r>
        <w:rPr>
          <w:spacing w:val="-4"/>
          <w:sz w:val="28"/>
        </w:rPr>
        <w:t xml:space="preserve"> </w:t>
      </w:r>
      <w:r>
        <w:rPr>
          <w:sz w:val="28"/>
        </w:rPr>
        <w:t>издание</w:t>
      </w:r>
      <w:r>
        <w:rPr>
          <w:spacing w:val="-4"/>
          <w:sz w:val="28"/>
        </w:rPr>
        <w:t xml:space="preserve"> </w:t>
      </w:r>
      <w:r>
        <w:rPr>
          <w:sz w:val="28"/>
        </w:rPr>
        <w:t>типовых</w:t>
      </w:r>
      <w:r>
        <w:rPr>
          <w:spacing w:val="-9"/>
          <w:sz w:val="28"/>
        </w:rPr>
        <w:t xml:space="preserve"> </w:t>
      </w:r>
      <w:r>
        <w:rPr>
          <w:sz w:val="28"/>
        </w:rPr>
        <w:t>вариантов</w:t>
      </w:r>
      <w:r>
        <w:rPr>
          <w:spacing w:val="-6"/>
          <w:sz w:val="28"/>
        </w:rPr>
        <w:t xml:space="preserve"> </w:t>
      </w:r>
      <w:r>
        <w:rPr>
          <w:sz w:val="28"/>
        </w:rPr>
        <w:t>реальных</w:t>
      </w:r>
      <w:r>
        <w:rPr>
          <w:spacing w:val="-9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-5"/>
          <w:sz w:val="28"/>
        </w:rPr>
        <w:t xml:space="preserve"> </w:t>
      </w:r>
      <w:r>
        <w:rPr>
          <w:sz w:val="28"/>
        </w:rPr>
        <w:t>ЕГЭ:2009:Общество</w:t>
      </w:r>
      <w:r>
        <w:rPr>
          <w:sz w:val="28"/>
        </w:rPr>
        <w:t>знание/</w:t>
      </w:r>
      <w:r>
        <w:rPr>
          <w:spacing w:val="-5"/>
          <w:sz w:val="28"/>
        </w:rPr>
        <w:t xml:space="preserve"> </w:t>
      </w:r>
      <w:r>
        <w:rPr>
          <w:sz w:val="28"/>
        </w:rPr>
        <w:t>авт.</w:t>
      </w:r>
      <w:r>
        <w:rPr>
          <w:spacing w:val="11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сост.</w:t>
      </w:r>
      <w:r>
        <w:rPr>
          <w:spacing w:val="-3"/>
          <w:sz w:val="28"/>
        </w:rPr>
        <w:t xml:space="preserve"> </w:t>
      </w:r>
      <w:r>
        <w:rPr>
          <w:sz w:val="28"/>
        </w:rPr>
        <w:t>О.</w:t>
      </w:r>
      <w:r>
        <w:rPr>
          <w:spacing w:val="-2"/>
          <w:sz w:val="28"/>
        </w:rPr>
        <w:t xml:space="preserve"> </w:t>
      </w:r>
      <w:r>
        <w:rPr>
          <w:sz w:val="28"/>
        </w:rPr>
        <w:t>А.</w:t>
      </w:r>
      <w:r>
        <w:rPr>
          <w:spacing w:val="-2"/>
          <w:sz w:val="28"/>
        </w:rPr>
        <w:t xml:space="preserve"> </w:t>
      </w:r>
      <w:r>
        <w:rPr>
          <w:sz w:val="28"/>
        </w:rPr>
        <w:t>Котова,</w:t>
      </w:r>
      <w:r>
        <w:rPr>
          <w:spacing w:val="-67"/>
          <w:sz w:val="28"/>
        </w:rPr>
        <w:t xml:space="preserve"> </w:t>
      </w:r>
      <w:r>
        <w:rPr>
          <w:sz w:val="28"/>
        </w:rPr>
        <w:t>Т.</w:t>
      </w:r>
      <w:r>
        <w:rPr>
          <w:spacing w:val="3"/>
          <w:sz w:val="28"/>
        </w:rPr>
        <w:t xml:space="preserve"> </w:t>
      </w:r>
      <w:r>
        <w:rPr>
          <w:sz w:val="28"/>
        </w:rPr>
        <w:t>Е.</w:t>
      </w:r>
      <w:r>
        <w:rPr>
          <w:spacing w:val="4"/>
          <w:sz w:val="28"/>
        </w:rPr>
        <w:t xml:space="preserve"> </w:t>
      </w:r>
      <w:proofErr w:type="spellStart"/>
      <w:r>
        <w:rPr>
          <w:sz w:val="28"/>
        </w:rPr>
        <w:t>Лискова</w:t>
      </w:r>
      <w:proofErr w:type="spellEnd"/>
      <w:r>
        <w:rPr>
          <w:sz w:val="28"/>
        </w:rPr>
        <w:t>.</w:t>
      </w:r>
      <w:r>
        <w:rPr>
          <w:spacing w:val="4"/>
          <w:sz w:val="28"/>
        </w:rPr>
        <w:t xml:space="preserve"> </w:t>
      </w:r>
      <w:r>
        <w:rPr>
          <w:sz w:val="28"/>
        </w:rPr>
        <w:t xml:space="preserve">М.: </w:t>
      </w:r>
      <w:proofErr w:type="spellStart"/>
      <w:r>
        <w:rPr>
          <w:sz w:val="28"/>
        </w:rPr>
        <w:t>Астрель</w:t>
      </w:r>
      <w:proofErr w:type="spellEnd"/>
      <w:r>
        <w:rPr>
          <w:sz w:val="28"/>
        </w:rPr>
        <w:t>,</w:t>
      </w:r>
      <w:r>
        <w:rPr>
          <w:spacing w:val="4"/>
          <w:sz w:val="28"/>
        </w:rPr>
        <w:t xml:space="preserve"> </w:t>
      </w:r>
      <w:r>
        <w:rPr>
          <w:sz w:val="28"/>
        </w:rPr>
        <w:t>2011.</w:t>
      </w:r>
    </w:p>
    <w:p w:rsidR="009C6A58" w:rsidRDefault="004E6E5F">
      <w:pPr>
        <w:pStyle w:val="a4"/>
        <w:numPr>
          <w:ilvl w:val="1"/>
          <w:numId w:val="2"/>
        </w:numPr>
        <w:tabs>
          <w:tab w:val="left" w:pos="1174"/>
        </w:tabs>
        <w:spacing w:line="320" w:lineRule="exact"/>
        <w:ind w:hanging="361"/>
        <w:rPr>
          <w:sz w:val="28"/>
        </w:rPr>
      </w:pPr>
      <w:r>
        <w:rPr>
          <w:sz w:val="28"/>
        </w:rPr>
        <w:t>Сборник</w:t>
      </w:r>
      <w:r>
        <w:rPr>
          <w:spacing w:val="-3"/>
          <w:sz w:val="28"/>
        </w:rPr>
        <w:t xml:space="preserve"> </w:t>
      </w:r>
      <w:r>
        <w:rPr>
          <w:sz w:val="28"/>
        </w:rPr>
        <w:t>кодексов</w:t>
      </w:r>
      <w:r>
        <w:rPr>
          <w:spacing w:val="-3"/>
          <w:sz w:val="28"/>
        </w:rPr>
        <w:t xml:space="preserve"> </w:t>
      </w:r>
      <w:r>
        <w:rPr>
          <w:sz w:val="28"/>
        </w:rPr>
        <w:t>РФ.</w:t>
      </w:r>
      <w:r>
        <w:rPr>
          <w:spacing w:val="4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М.,</w:t>
      </w:r>
      <w:r>
        <w:rPr>
          <w:spacing w:val="1"/>
          <w:sz w:val="28"/>
        </w:rPr>
        <w:t xml:space="preserve"> </w:t>
      </w:r>
      <w:r>
        <w:rPr>
          <w:sz w:val="28"/>
        </w:rPr>
        <w:t>2002</w:t>
      </w:r>
    </w:p>
    <w:p w:rsidR="009C6A58" w:rsidRDefault="009C6A58">
      <w:pPr>
        <w:spacing w:line="320" w:lineRule="exact"/>
        <w:rPr>
          <w:sz w:val="28"/>
        </w:rPr>
        <w:sectPr w:rsidR="009C6A58">
          <w:pgSz w:w="16840" w:h="11910" w:orient="landscape"/>
          <w:pgMar w:top="1100" w:right="1000" w:bottom="280" w:left="680" w:header="720" w:footer="720" w:gutter="0"/>
          <w:cols w:space="720"/>
        </w:sectPr>
      </w:pPr>
    </w:p>
    <w:p w:rsidR="009C6A58" w:rsidRDefault="009C6A58">
      <w:pPr>
        <w:pStyle w:val="a3"/>
        <w:rPr>
          <w:sz w:val="20"/>
        </w:rPr>
      </w:pPr>
    </w:p>
    <w:p w:rsidR="009C6A58" w:rsidRDefault="009C6A58">
      <w:pPr>
        <w:pStyle w:val="a3"/>
        <w:spacing w:before="8"/>
        <w:rPr>
          <w:sz w:val="23"/>
        </w:rPr>
      </w:pPr>
    </w:p>
    <w:p w:rsidR="009C6A58" w:rsidRDefault="004E6E5F">
      <w:pPr>
        <w:pStyle w:val="a4"/>
        <w:numPr>
          <w:ilvl w:val="1"/>
          <w:numId w:val="2"/>
        </w:numPr>
        <w:tabs>
          <w:tab w:val="left" w:pos="1174"/>
        </w:tabs>
        <w:spacing w:before="86"/>
        <w:ind w:right="327"/>
        <w:rPr>
          <w:sz w:val="28"/>
        </w:rPr>
      </w:pPr>
      <w:r>
        <w:rPr>
          <w:sz w:val="28"/>
        </w:rPr>
        <w:t xml:space="preserve">Хрестоматия по курсу «Основы правовых знаний»: Пособие для учащихся 8-9 </w:t>
      </w:r>
      <w:proofErr w:type="spellStart"/>
      <w:r>
        <w:rPr>
          <w:sz w:val="28"/>
        </w:rPr>
        <w:t>кл</w:t>
      </w:r>
      <w:proofErr w:type="spellEnd"/>
      <w:r>
        <w:rPr>
          <w:sz w:val="28"/>
        </w:rPr>
        <w:t xml:space="preserve">./ </w:t>
      </w:r>
      <w:proofErr w:type="spellStart"/>
      <w:r>
        <w:rPr>
          <w:sz w:val="28"/>
        </w:rPr>
        <w:t>Сост.С</w:t>
      </w:r>
      <w:proofErr w:type="spellEnd"/>
      <w:r>
        <w:rPr>
          <w:sz w:val="28"/>
        </w:rPr>
        <w:t>. И. Володина и др.- М.:</w:t>
      </w:r>
      <w:r>
        <w:rPr>
          <w:spacing w:val="-67"/>
          <w:sz w:val="28"/>
        </w:rPr>
        <w:t xml:space="preserve"> </w:t>
      </w:r>
      <w:r>
        <w:rPr>
          <w:sz w:val="28"/>
        </w:rPr>
        <w:t>Вита</w:t>
      </w:r>
      <w:r>
        <w:rPr>
          <w:spacing w:val="3"/>
          <w:sz w:val="28"/>
        </w:rPr>
        <w:t xml:space="preserve"> </w:t>
      </w:r>
      <w:r>
        <w:rPr>
          <w:sz w:val="28"/>
        </w:rPr>
        <w:t>–</w:t>
      </w:r>
      <w:r>
        <w:rPr>
          <w:spacing w:val="2"/>
          <w:sz w:val="28"/>
        </w:rPr>
        <w:t xml:space="preserve"> </w:t>
      </w:r>
      <w:r>
        <w:rPr>
          <w:sz w:val="28"/>
        </w:rPr>
        <w:t>Пресс,</w:t>
      </w:r>
      <w:r>
        <w:rPr>
          <w:spacing w:val="4"/>
          <w:sz w:val="28"/>
        </w:rPr>
        <w:t xml:space="preserve"> </w:t>
      </w:r>
      <w:r>
        <w:rPr>
          <w:sz w:val="28"/>
        </w:rPr>
        <w:t>2000</w:t>
      </w:r>
    </w:p>
    <w:p w:rsidR="009C6A58" w:rsidRDefault="009C6A58">
      <w:pPr>
        <w:pStyle w:val="a3"/>
        <w:spacing w:before="1"/>
        <w:rPr>
          <w:sz w:val="17"/>
        </w:rPr>
      </w:pPr>
    </w:p>
    <w:p w:rsidR="009C6A58" w:rsidRDefault="004E6E5F">
      <w:pPr>
        <w:pStyle w:val="a3"/>
        <w:spacing w:before="86"/>
        <w:ind w:left="4829" w:right="4519"/>
        <w:jc w:val="center"/>
      </w:pPr>
      <w:r>
        <w:t>ЦИФРОВЫЕ</w:t>
      </w:r>
      <w:r>
        <w:rPr>
          <w:spacing w:val="-8"/>
        </w:rPr>
        <w:t xml:space="preserve"> </w:t>
      </w:r>
      <w:r>
        <w:t>ОБРАЗОВАТЕЛЬНЫЕ</w:t>
      </w:r>
      <w:r>
        <w:rPr>
          <w:spacing w:val="-8"/>
        </w:rPr>
        <w:t xml:space="preserve"> </w:t>
      </w:r>
      <w:r>
        <w:t>РЕСУРСЫ</w:t>
      </w:r>
    </w:p>
    <w:p w:rsidR="009C6A58" w:rsidRDefault="004E6E5F">
      <w:pPr>
        <w:pStyle w:val="a4"/>
        <w:numPr>
          <w:ilvl w:val="0"/>
          <w:numId w:val="4"/>
        </w:numPr>
        <w:tabs>
          <w:tab w:val="left" w:pos="737"/>
        </w:tabs>
        <w:ind w:hanging="284"/>
        <w:rPr>
          <w:sz w:val="28"/>
        </w:rPr>
      </w:pPr>
      <w:r>
        <w:rPr>
          <w:sz w:val="28"/>
        </w:rPr>
        <w:t>Основные</w:t>
      </w:r>
      <w:r>
        <w:rPr>
          <w:spacing w:val="-8"/>
          <w:sz w:val="28"/>
        </w:rPr>
        <w:t xml:space="preserve"> </w:t>
      </w:r>
      <w:proofErr w:type="spellStart"/>
      <w:r>
        <w:rPr>
          <w:sz w:val="28"/>
        </w:rPr>
        <w:t>Internet</w:t>
      </w:r>
      <w:proofErr w:type="spellEnd"/>
      <w:r>
        <w:rPr>
          <w:sz w:val="28"/>
        </w:rPr>
        <w:t>-адреса:</w:t>
      </w:r>
    </w:p>
    <w:p w:rsidR="009C6A58" w:rsidRDefault="004E6E5F">
      <w:pPr>
        <w:pStyle w:val="a4"/>
        <w:numPr>
          <w:ilvl w:val="1"/>
          <w:numId w:val="4"/>
        </w:numPr>
        <w:tabs>
          <w:tab w:val="left" w:pos="1173"/>
          <w:tab w:val="left" w:pos="1174"/>
        </w:tabs>
        <w:spacing w:before="34"/>
        <w:ind w:hanging="361"/>
        <w:rPr>
          <w:sz w:val="28"/>
        </w:rPr>
      </w:pPr>
      <w:hyperlink r:id="rId10">
        <w:r>
          <w:rPr>
            <w:sz w:val="28"/>
            <w:u w:val="single"/>
          </w:rPr>
          <w:t>http://www.mon.gov.ru</w:t>
        </w:r>
        <w:r>
          <w:rPr>
            <w:spacing w:val="-8"/>
            <w:sz w:val="28"/>
          </w:rPr>
          <w:t xml:space="preserve"> </w:t>
        </w:r>
      </w:hyperlink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Министерство</w:t>
      </w:r>
      <w:r>
        <w:rPr>
          <w:spacing w:val="64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науки</w:t>
      </w:r>
    </w:p>
    <w:p w:rsidR="009C6A58" w:rsidRDefault="004E6E5F">
      <w:pPr>
        <w:pStyle w:val="a4"/>
        <w:numPr>
          <w:ilvl w:val="1"/>
          <w:numId w:val="4"/>
        </w:numPr>
        <w:tabs>
          <w:tab w:val="left" w:pos="1173"/>
          <w:tab w:val="left" w:pos="1174"/>
        </w:tabs>
        <w:spacing w:before="28"/>
        <w:ind w:hanging="361"/>
        <w:rPr>
          <w:sz w:val="28"/>
        </w:rPr>
      </w:pPr>
      <w:hyperlink r:id="rId11">
        <w:r>
          <w:rPr>
            <w:sz w:val="28"/>
            <w:u w:val="single"/>
          </w:rPr>
          <w:t>http://www.fipi.ru</w:t>
        </w:r>
        <w:r>
          <w:rPr>
            <w:spacing w:val="-7"/>
            <w:sz w:val="28"/>
          </w:rPr>
          <w:t xml:space="preserve"> </w:t>
        </w:r>
      </w:hyperlink>
      <w:r>
        <w:rPr>
          <w:sz w:val="28"/>
        </w:rPr>
        <w:t>– Портал</w:t>
      </w:r>
      <w:r>
        <w:rPr>
          <w:spacing w:val="-4"/>
          <w:sz w:val="28"/>
        </w:rPr>
        <w:t xml:space="preserve"> </w:t>
      </w:r>
      <w:r>
        <w:rPr>
          <w:sz w:val="28"/>
        </w:rPr>
        <w:t>ФИПИ</w:t>
      </w:r>
      <w:r>
        <w:rPr>
          <w:spacing w:val="-7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Федеральный</w:t>
      </w:r>
      <w:r>
        <w:rPr>
          <w:spacing w:val="-5"/>
          <w:sz w:val="28"/>
        </w:rPr>
        <w:t xml:space="preserve"> </w:t>
      </w:r>
      <w:r>
        <w:rPr>
          <w:sz w:val="28"/>
        </w:rPr>
        <w:t>институт</w:t>
      </w:r>
      <w:r>
        <w:rPr>
          <w:spacing w:val="-6"/>
          <w:sz w:val="28"/>
        </w:rPr>
        <w:t xml:space="preserve"> </w:t>
      </w:r>
      <w:r>
        <w:rPr>
          <w:sz w:val="28"/>
        </w:rPr>
        <w:t>педагогических</w:t>
      </w:r>
      <w:r>
        <w:rPr>
          <w:spacing w:val="-8"/>
          <w:sz w:val="28"/>
        </w:rPr>
        <w:t xml:space="preserve"> </w:t>
      </w:r>
      <w:r>
        <w:rPr>
          <w:sz w:val="28"/>
        </w:rPr>
        <w:t>измерений</w:t>
      </w:r>
    </w:p>
    <w:p w:rsidR="009C6A58" w:rsidRDefault="004E6E5F">
      <w:pPr>
        <w:pStyle w:val="a4"/>
        <w:numPr>
          <w:ilvl w:val="1"/>
          <w:numId w:val="4"/>
        </w:numPr>
        <w:tabs>
          <w:tab w:val="left" w:pos="1173"/>
          <w:tab w:val="left" w:pos="1174"/>
        </w:tabs>
        <w:spacing w:before="29"/>
        <w:ind w:hanging="361"/>
        <w:rPr>
          <w:sz w:val="28"/>
        </w:rPr>
      </w:pPr>
      <w:hyperlink r:id="rId12">
        <w:r>
          <w:rPr>
            <w:sz w:val="28"/>
            <w:u w:val="single"/>
          </w:rPr>
          <w:t>http://www.ege.edu.ru</w:t>
        </w:r>
        <w:r>
          <w:rPr>
            <w:spacing w:val="-8"/>
            <w:sz w:val="28"/>
          </w:rPr>
          <w:t xml:space="preserve"> </w:t>
        </w:r>
      </w:hyperlink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-1"/>
          <w:sz w:val="28"/>
        </w:rPr>
        <w:t xml:space="preserve"> </w:t>
      </w:r>
      <w:r>
        <w:rPr>
          <w:sz w:val="28"/>
        </w:rPr>
        <w:t>ЕГЭ</w:t>
      </w:r>
      <w:r>
        <w:rPr>
          <w:spacing w:val="-7"/>
          <w:sz w:val="28"/>
        </w:rPr>
        <w:t xml:space="preserve"> </w:t>
      </w:r>
      <w:r>
        <w:rPr>
          <w:sz w:val="28"/>
        </w:rPr>
        <w:t>(информационной</w:t>
      </w:r>
      <w:r>
        <w:rPr>
          <w:spacing w:val="-6"/>
          <w:sz w:val="28"/>
        </w:rPr>
        <w:t xml:space="preserve"> </w:t>
      </w:r>
      <w:r>
        <w:rPr>
          <w:sz w:val="28"/>
        </w:rPr>
        <w:t>поддержки</w:t>
      </w:r>
      <w:r>
        <w:rPr>
          <w:spacing w:val="-6"/>
          <w:sz w:val="28"/>
        </w:rPr>
        <w:t xml:space="preserve"> </w:t>
      </w:r>
      <w:r>
        <w:rPr>
          <w:sz w:val="28"/>
        </w:rPr>
        <w:t>ЕГЭ)</w:t>
      </w:r>
    </w:p>
    <w:p w:rsidR="009C6A58" w:rsidRDefault="004E6E5F">
      <w:pPr>
        <w:pStyle w:val="a4"/>
        <w:numPr>
          <w:ilvl w:val="1"/>
          <w:numId w:val="4"/>
        </w:numPr>
        <w:tabs>
          <w:tab w:val="left" w:pos="1173"/>
          <w:tab w:val="left" w:pos="1174"/>
        </w:tabs>
        <w:spacing w:before="29"/>
        <w:ind w:hanging="361"/>
        <w:rPr>
          <w:sz w:val="28"/>
        </w:rPr>
      </w:pPr>
      <w:hyperlink r:id="rId13">
        <w:r>
          <w:rPr>
            <w:sz w:val="28"/>
            <w:u w:val="single"/>
          </w:rPr>
          <w:t>http://www.vesbook.ru</w:t>
        </w:r>
        <w:r>
          <w:rPr>
            <w:spacing w:val="-10"/>
            <w:sz w:val="28"/>
          </w:rPr>
          <w:t xml:space="preserve"> </w:t>
        </w:r>
      </w:hyperlink>
      <w:r>
        <w:rPr>
          <w:sz w:val="28"/>
        </w:rPr>
        <w:t>-</w:t>
      </w:r>
      <w:r>
        <w:rPr>
          <w:spacing w:val="-8"/>
          <w:sz w:val="28"/>
        </w:rPr>
        <w:t xml:space="preserve"> </w:t>
      </w:r>
      <w:r>
        <w:rPr>
          <w:sz w:val="28"/>
        </w:rPr>
        <w:t>Официальный</w:t>
      </w:r>
      <w:r>
        <w:rPr>
          <w:spacing w:val="-7"/>
          <w:sz w:val="28"/>
        </w:rPr>
        <w:t xml:space="preserve"> </w:t>
      </w:r>
      <w:proofErr w:type="gramStart"/>
      <w:r>
        <w:rPr>
          <w:sz w:val="28"/>
        </w:rPr>
        <w:t>информационные</w:t>
      </w:r>
      <w:proofErr w:type="gramEnd"/>
      <w:r>
        <w:rPr>
          <w:spacing w:val="-6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-6"/>
          <w:sz w:val="28"/>
        </w:rPr>
        <w:t xml:space="preserve"> </w:t>
      </w:r>
      <w:r>
        <w:rPr>
          <w:sz w:val="28"/>
        </w:rPr>
        <w:t>единого</w:t>
      </w:r>
      <w:r>
        <w:rPr>
          <w:spacing w:val="-7"/>
          <w:sz w:val="28"/>
        </w:rPr>
        <w:t xml:space="preserve"> </w:t>
      </w:r>
      <w:r>
        <w:rPr>
          <w:sz w:val="28"/>
        </w:rPr>
        <w:t>государственног</w:t>
      </w:r>
      <w:r>
        <w:rPr>
          <w:sz w:val="28"/>
        </w:rPr>
        <w:t>о</w:t>
      </w:r>
      <w:r>
        <w:rPr>
          <w:spacing w:val="-7"/>
          <w:sz w:val="28"/>
        </w:rPr>
        <w:t xml:space="preserve"> </w:t>
      </w:r>
      <w:r>
        <w:rPr>
          <w:sz w:val="28"/>
        </w:rPr>
        <w:t>экзамена</w:t>
      </w:r>
    </w:p>
    <w:p w:rsidR="009C6A58" w:rsidRDefault="004E6E5F">
      <w:pPr>
        <w:pStyle w:val="a4"/>
        <w:numPr>
          <w:ilvl w:val="2"/>
          <w:numId w:val="4"/>
        </w:numPr>
        <w:tabs>
          <w:tab w:val="left" w:pos="1893"/>
          <w:tab w:val="left" w:pos="1894"/>
        </w:tabs>
        <w:spacing w:before="33"/>
        <w:rPr>
          <w:sz w:val="28"/>
        </w:rPr>
      </w:pPr>
      <w:hyperlink r:id="rId14">
        <w:r>
          <w:rPr>
            <w:sz w:val="28"/>
            <w:u w:val="single"/>
          </w:rPr>
          <w:t>http://www.consultant.ru/</w:t>
        </w:r>
        <w:r>
          <w:rPr>
            <w:sz w:val="28"/>
          </w:rPr>
          <w:t>-</w:t>
        </w:r>
        <w:r>
          <w:rPr>
            <w:spacing w:val="-10"/>
            <w:sz w:val="28"/>
          </w:rPr>
          <w:t xml:space="preserve"> </w:t>
        </w:r>
      </w:hyperlink>
      <w:r>
        <w:rPr>
          <w:sz w:val="28"/>
        </w:rPr>
        <w:t>Официальный</w:t>
      </w:r>
      <w:r>
        <w:rPr>
          <w:spacing w:val="-4"/>
          <w:sz w:val="28"/>
        </w:rPr>
        <w:t xml:space="preserve"> </w:t>
      </w:r>
      <w:r>
        <w:rPr>
          <w:sz w:val="28"/>
        </w:rPr>
        <w:t>сайт</w:t>
      </w:r>
      <w:r>
        <w:rPr>
          <w:spacing w:val="-10"/>
          <w:sz w:val="28"/>
        </w:rPr>
        <w:t xml:space="preserve"> </w:t>
      </w:r>
      <w:r>
        <w:rPr>
          <w:sz w:val="28"/>
        </w:rPr>
        <w:t>компании</w:t>
      </w:r>
      <w:r>
        <w:rPr>
          <w:spacing w:val="-5"/>
          <w:sz w:val="28"/>
        </w:rPr>
        <w:t xml:space="preserve"> </w:t>
      </w:r>
      <w:r>
        <w:rPr>
          <w:sz w:val="28"/>
        </w:rPr>
        <w:t>"</w:t>
      </w:r>
      <w:proofErr w:type="spellStart"/>
      <w:r>
        <w:rPr>
          <w:sz w:val="28"/>
        </w:rPr>
        <w:t>КонсультантПлюс</w:t>
      </w:r>
      <w:proofErr w:type="spellEnd"/>
      <w:r>
        <w:rPr>
          <w:sz w:val="28"/>
        </w:rPr>
        <w:t>"</w:t>
      </w:r>
    </w:p>
    <w:p w:rsidR="009C6A58" w:rsidRDefault="004E6E5F">
      <w:pPr>
        <w:pStyle w:val="a4"/>
        <w:numPr>
          <w:ilvl w:val="0"/>
          <w:numId w:val="4"/>
        </w:numPr>
        <w:tabs>
          <w:tab w:val="left" w:pos="737"/>
        </w:tabs>
        <w:spacing w:before="28"/>
        <w:ind w:hanging="284"/>
        <w:rPr>
          <w:sz w:val="28"/>
        </w:rPr>
      </w:pPr>
      <w:r>
        <w:rPr>
          <w:sz w:val="28"/>
        </w:rPr>
        <w:t>Электронные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-5"/>
          <w:sz w:val="28"/>
        </w:rPr>
        <w:t xml:space="preserve"> </w:t>
      </w:r>
      <w:r>
        <w:rPr>
          <w:sz w:val="28"/>
        </w:rPr>
        <w:t>пособия:</w:t>
      </w:r>
    </w:p>
    <w:p w:rsidR="009C6A58" w:rsidRDefault="004E6E5F">
      <w:pPr>
        <w:pStyle w:val="a4"/>
        <w:numPr>
          <w:ilvl w:val="1"/>
          <w:numId w:val="4"/>
        </w:numPr>
        <w:tabs>
          <w:tab w:val="left" w:pos="1173"/>
          <w:tab w:val="left" w:pos="1174"/>
        </w:tabs>
        <w:spacing w:before="34"/>
        <w:ind w:hanging="361"/>
        <w:rPr>
          <w:sz w:val="28"/>
        </w:rPr>
      </w:pPr>
      <w:r>
        <w:rPr>
          <w:sz w:val="28"/>
        </w:rPr>
        <w:t>1С:</w:t>
      </w:r>
      <w:r>
        <w:rPr>
          <w:spacing w:val="-3"/>
          <w:sz w:val="28"/>
        </w:rPr>
        <w:t xml:space="preserve"> </w:t>
      </w:r>
      <w:r>
        <w:rPr>
          <w:sz w:val="28"/>
        </w:rPr>
        <w:t>Школа.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Экономика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право</w:t>
      </w:r>
      <w:r>
        <w:rPr>
          <w:spacing w:val="-3"/>
          <w:sz w:val="28"/>
        </w:rPr>
        <w:t xml:space="preserve"> </w:t>
      </w:r>
      <w:r>
        <w:rPr>
          <w:sz w:val="28"/>
        </w:rPr>
        <w:t>9-11</w:t>
      </w:r>
      <w:r>
        <w:rPr>
          <w:spacing w:val="-2"/>
          <w:sz w:val="28"/>
        </w:rPr>
        <w:t xml:space="preserve"> </w:t>
      </w:r>
      <w:r>
        <w:rPr>
          <w:sz w:val="28"/>
        </w:rPr>
        <w:t>классы.</w:t>
      </w:r>
    </w:p>
    <w:p w:rsidR="009C6A58" w:rsidRDefault="004E6E5F">
      <w:pPr>
        <w:pStyle w:val="a4"/>
        <w:numPr>
          <w:ilvl w:val="1"/>
          <w:numId w:val="4"/>
        </w:numPr>
        <w:tabs>
          <w:tab w:val="left" w:pos="1173"/>
          <w:tab w:val="left" w:pos="1174"/>
        </w:tabs>
        <w:spacing w:before="28"/>
        <w:ind w:hanging="361"/>
        <w:rPr>
          <w:sz w:val="28"/>
        </w:rPr>
      </w:pPr>
      <w:r>
        <w:rPr>
          <w:sz w:val="28"/>
        </w:rPr>
        <w:t>Учимся</w:t>
      </w:r>
      <w:r>
        <w:rPr>
          <w:spacing w:val="-3"/>
          <w:sz w:val="28"/>
        </w:rPr>
        <w:t xml:space="preserve"> </w:t>
      </w:r>
      <w:r>
        <w:rPr>
          <w:sz w:val="28"/>
        </w:rPr>
        <w:t>вместе.</w:t>
      </w:r>
      <w:r>
        <w:rPr>
          <w:spacing w:val="-2"/>
          <w:sz w:val="28"/>
        </w:rPr>
        <w:t xml:space="preserve"> </w:t>
      </w:r>
      <w:r>
        <w:rPr>
          <w:sz w:val="28"/>
        </w:rPr>
        <w:t>Обществознание.</w:t>
      </w:r>
      <w:r>
        <w:rPr>
          <w:spacing w:val="-2"/>
          <w:sz w:val="28"/>
        </w:rPr>
        <w:t xml:space="preserve"> </w:t>
      </w:r>
      <w:r>
        <w:rPr>
          <w:sz w:val="28"/>
        </w:rPr>
        <w:t>8-11</w:t>
      </w:r>
      <w:r>
        <w:rPr>
          <w:spacing w:val="-5"/>
          <w:sz w:val="28"/>
        </w:rPr>
        <w:t xml:space="preserve"> </w:t>
      </w:r>
      <w:r>
        <w:rPr>
          <w:sz w:val="28"/>
        </w:rPr>
        <w:t>классы.</w:t>
      </w:r>
    </w:p>
    <w:p w:rsidR="009C6A58" w:rsidRDefault="004E6E5F">
      <w:pPr>
        <w:pStyle w:val="a4"/>
        <w:numPr>
          <w:ilvl w:val="1"/>
          <w:numId w:val="4"/>
        </w:numPr>
        <w:tabs>
          <w:tab w:val="left" w:pos="1173"/>
          <w:tab w:val="left" w:pos="1174"/>
        </w:tabs>
        <w:spacing w:before="29"/>
        <w:ind w:hanging="361"/>
        <w:rPr>
          <w:sz w:val="28"/>
        </w:rPr>
      </w:pPr>
      <w:r>
        <w:rPr>
          <w:sz w:val="28"/>
        </w:rPr>
        <w:t>Проверь</w:t>
      </w:r>
      <w:r>
        <w:rPr>
          <w:spacing w:val="-7"/>
          <w:sz w:val="28"/>
        </w:rPr>
        <w:t xml:space="preserve"> </w:t>
      </w:r>
      <w:r>
        <w:rPr>
          <w:sz w:val="28"/>
        </w:rPr>
        <w:t>себя.</w:t>
      </w:r>
      <w:r>
        <w:rPr>
          <w:spacing w:val="-3"/>
          <w:sz w:val="28"/>
        </w:rPr>
        <w:t xml:space="preserve"> </w:t>
      </w:r>
      <w:r>
        <w:rPr>
          <w:sz w:val="28"/>
        </w:rPr>
        <w:t>Тесты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8"/>
          <w:sz w:val="28"/>
        </w:rPr>
        <w:t xml:space="preserve"> </w:t>
      </w:r>
      <w:r>
        <w:rPr>
          <w:sz w:val="28"/>
        </w:rPr>
        <w:t>абитуриентов.</w:t>
      </w:r>
      <w:r>
        <w:rPr>
          <w:spacing w:val="-2"/>
          <w:sz w:val="28"/>
        </w:rPr>
        <w:t xml:space="preserve"> </w:t>
      </w:r>
      <w:r>
        <w:rPr>
          <w:sz w:val="28"/>
        </w:rPr>
        <w:t>Обществознание</w:t>
      </w:r>
    </w:p>
    <w:p w:rsidR="009C6A58" w:rsidRDefault="004E6E5F">
      <w:pPr>
        <w:pStyle w:val="a4"/>
        <w:numPr>
          <w:ilvl w:val="1"/>
          <w:numId w:val="4"/>
        </w:numPr>
        <w:tabs>
          <w:tab w:val="left" w:pos="1173"/>
          <w:tab w:val="left" w:pos="1174"/>
        </w:tabs>
        <w:spacing w:before="28"/>
        <w:ind w:hanging="361"/>
        <w:rPr>
          <w:sz w:val="28"/>
        </w:rPr>
      </w:pPr>
      <w:proofErr w:type="spellStart"/>
      <w:r>
        <w:rPr>
          <w:sz w:val="28"/>
        </w:rPr>
        <w:t>Видеохрестоматия</w:t>
      </w:r>
      <w:proofErr w:type="spellEnd"/>
      <w:r>
        <w:rPr>
          <w:spacing w:val="-8"/>
          <w:sz w:val="28"/>
        </w:rPr>
        <w:t xml:space="preserve"> </w:t>
      </w:r>
      <w:r>
        <w:rPr>
          <w:sz w:val="28"/>
        </w:rPr>
        <w:t>"Основы</w:t>
      </w:r>
      <w:r>
        <w:rPr>
          <w:spacing w:val="-8"/>
          <w:sz w:val="28"/>
        </w:rPr>
        <w:t xml:space="preserve"> </w:t>
      </w:r>
      <w:r>
        <w:rPr>
          <w:sz w:val="28"/>
        </w:rPr>
        <w:t>права"</w:t>
      </w:r>
    </w:p>
    <w:p w:rsidR="009C6A58" w:rsidRDefault="004E6E5F">
      <w:pPr>
        <w:pStyle w:val="a4"/>
        <w:numPr>
          <w:ilvl w:val="1"/>
          <w:numId w:val="4"/>
        </w:numPr>
        <w:tabs>
          <w:tab w:val="left" w:pos="1173"/>
          <w:tab w:val="left" w:pos="1174"/>
        </w:tabs>
        <w:spacing w:before="34"/>
        <w:ind w:hanging="361"/>
        <w:rPr>
          <w:sz w:val="28"/>
        </w:rPr>
      </w:pPr>
      <w:r>
        <w:rPr>
          <w:sz w:val="28"/>
        </w:rPr>
        <w:t>Мультимедийное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-4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курсу</w:t>
      </w:r>
      <w:r>
        <w:rPr>
          <w:spacing w:val="-5"/>
          <w:sz w:val="28"/>
        </w:rPr>
        <w:t xml:space="preserve"> </w:t>
      </w:r>
      <w:r>
        <w:rPr>
          <w:sz w:val="28"/>
        </w:rPr>
        <w:t>"Обществознание.</w:t>
      </w:r>
      <w:r>
        <w:rPr>
          <w:spacing w:val="-2"/>
          <w:sz w:val="28"/>
        </w:rPr>
        <w:t xml:space="preserve"> </w:t>
      </w:r>
      <w:r>
        <w:rPr>
          <w:sz w:val="28"/>
        </w:rPr>
        <w:t>8-11</w:t>
      </w:r>
      <w:r>
        <w:rPr>
          <w:spacing w:val="-6"/>
          <w:sz w:val="28"/>
        </w:rPr>
        <w:t xml:space="preserve"> </w:t>
      </w:r>
      <w:r>
        <w:rPr>
          <w:sz w:val="28"/>
        </w:rPr>
        <w:t>класс"</w:t>
      </w:r>
    </w:p>
    <w:p w:rsidR="009C6A58" w:rsidRDefault="004E6E5F">
      <w:pPr>
        <w:pStyle w:val="a4"/>
        <w:numPr>
          <w:ilvl w:val="1"/>
          <w:numId w:val="4"/>
        </w:numPr>
        <w:tabs>
          <w:tab w:val="left" w:pos="1173"/>
          <w:tab w:val="left" w:pos="1174"/>
        </w:tabs>
        <w:spacing w:before="28"/>
        <w:ind w:hanging="361"/>
        <w:rPr>
          <w:sz w:val="28"/>
        </w:rPr>
      </w:pPr>
      <w:r>
        <w:rPr>
          <w:sz w:val="28"/>
        </w:rPr>
        <w:t>Учебное</w:t>
      </w:r>
      <w:r>
        <w:rPr>
          <w:spacing w:val="-5"/>
          <w:sz w:val="28"/>
        </w:rPr>
        <w:t xml:space="preserve"> </w:t>
      </w:r>
      <w:r>
        <w:rPr>
          <w:sz w:val="28"/>
        </w:rPr>
        <w:t>электронное</w:t>
      </w:r>
      <w:r>
        <w:rPr>
          <w:spacing w:val="-5"/>
          <w:sz w:val="28"/>
        </w:rPr>
        <w:t xml:space="preserve"> </w:t>
      </w:r>
      <w:r>
        <w:rPr>
          <w:sz w:val="28"/>
        </w:rPr>
        <w:t>издание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курсу</w:t>
      </w:r>
      <w:r>
        <w:rPr>
          <w:spacing w:val="-9"/>
          <w:sz w:val="28"/>
        </w:rPr>
        <w:t xml:space="preserve"> </w:t>
      </w:r>
      <w:r>
        <w:rPr>
          <w:sz w:val="28"/>
        </w:rPr>
        <w:t>"Обществознание.</w:t>
      </w:r>
      <w:r>
        <w:rPr>
          <w:spacing w:val="-3"/>
          <w:sz w:val="28"/>
        </w:rPr>
        <w:t xml:space="preserve"> </w:t>
      </w:r>
      <w:r>
        <w:rPr>
          <w:sz w:val="28"/>
        </w:rPr>
        <w:t>Практикум"</w:t>
      </w:r>
    </w:p>
    <w:sectPr w:rsidR="009C6A58">
      <w:pgSz w:w="16840" w:h="11910" w:orient="landscape"/>
      <w:pgMar w:top="1100" w:right="1000" w:bottom="280" w:left="6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6E5F" w:rsidRDefault="004E6E5F">
      <w:r>
        <w:separator/>
      </w:r>
    </w:p>
  </w:endnote>
  <w:endnote w:type="continuationSeparator" w:id="0">
    <w:p w:rsidR="004E6E5F" w:rsidRDefault="004E6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6E5F" w:rsidRDefault="004E6E5F">
      <w:r>
        <w:separator/>
      </w:r>
    </w:p>
  </w:footnote>
  <w:footnote w:type="continuationSeparator" w:id="0">
    <w:p w:rsidR="004E6E5F" w:rsidRDefault="004E6E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F205925"/>
    <w:multiLevelType w:val="multilevel"/>
    <w:tmpl w:val="BF205925"/>
    <w:lvl w:ilvl="0">
      <w:start w:val="1"/>
      <w:numFmt w:val="decimal"/>
      <w:lvlText w:val="%1."/>
      <w:lvlJc w:val="left"/>
      <w:pPr>
        <w:ind w:left="736" w:hanging="28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ind w:left="1173" w:hanging="360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2">
      <w:numFmt w:val="bullet"/>
      <w:lvlText w:val=""/>
      <w:lvlJc w:val="left"/>
      <w:pPr>
        <w:ind w:left="1893" w:hanging="361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3">
      <w:numFmt w:val="bullet"/>
      <w:lvlText w:val="•"/>
      <w:lvlJc w:val="left"/>
      <w:pPr>
        <w:ind w:left="3557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14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871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529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0186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1843" w:hanging="361"/>
      </w:pPr>
      <w:rPr>
        <w:rFonts w:hint="default"/>
        <w:lang w:val="ru-RU" w:eastAsia="en-US" w:bidi="ar-SA"/>
      </w:rPr>
    </w:lvl>
  </w:abstractNum>
  <w:abstractNum w:abstractNumId="1">
    <w:nsid w:val="CF092B84"/>
    <w:multiLevelType w:val="multilevel"/>
    <w:tmpl w:val="CF092B84"/>
    <w:lvl w:ilvl="0">
      <w:start w:val="1"/>
      <w:numFmt w:val="decimal"/>
      <w:lvlText w:val="%1."/>
      <w:lvlJc w:val="left"/>
      <w:pPr>
        <w:ind w:left="736" w:hanging="28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173" w:hanging="360"/>
        <w:jc w:val="left"/>
      </w:pPr>
      <w:rPr>
        <w:rFonts w:ascii="Calibri" w:eastAsia="Calibri" w:hAnsi="Calibri" w:cs="Calibri" w:hint="default"/>
        <w:spacing w:val="-2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733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86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839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392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945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0498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2052" w:hanging="360"/>
      </w:pPr>
      <w:rPr>
        <w:rFonts w:hint="default"/>
        <w:lang w:val="ru-RU" w:eastAsia="en-US" w:bidi="ar-SA"/>
      </w:rPr>
    </w:lvl>
  </w:abstractNum>
  <w:abstractNum w:abstractNumId="2">
    <w:nsid w:val="0053208E"/>
    <w:multiLevelType w:val="multilevel"/>
    <w:tmpl w:val="0053208E"/>
    <w:lvl w:ilvl="0">
      <w:numFmt w:val="bullet"/>
      <w:lvlText w:val="-"/>
      <w:lvlJc w:val="left"/>
      <w:pPr>
        <w:ind w:left="45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929" w:hanging="164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99" w:hanging="16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869" w:hanging="1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339" w:hanging="1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809" w:hanging="1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9279" w:hanging="1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0748" w:hanging="1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2218" w:hanging="164"/>
      </w:pPr>
      <w:rPr>
        <w:rFonts w:hint="default"/>
        <w:lang w:val="ru-RU" w:eastAsia="en-US" w:bidi="ar-SA"/>
      </w:rPr>
    </w:lvl>
  </w:abstractNum>
  <w:abstractNum w:abstractNumId="3">
    <w:nsid w:val="59ADCABA"/>
    <w:multiLevelType w:val="multilevel"/>
    <w:tmpl w:val="59ADCABA"/>
    <w:lvl w:ilvl="0">
      <w:numFmt w:val="bullet"/>
      <w:lvlText w:val=""/>
      <w:lvlJc w:val="left"/>
      <w:pPr>
        <w:ind w:left="813" w:hanging="360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>
      <w:numFmt w:val="bullet"/>
      <w:lvlText w:val="•"/>
      <w:lvlJc w:val="left"/>
      <w:pPr>
        <w:ind w:left="2253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687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121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555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989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9423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0856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2290" w:hanging="36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9C6A58"/>
    <w:rsid w:val="004E6E5F"/>
    <w:rsid w:val="006A201B"/>
    <w:rsid w:val="009C6A58"/>
    <w:rsid w:val="02175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  <w:pPr>
      <w:ind w:left="1173" w:hanging="361"/>
    </w:pPr>
  </w:style>
  <w:style w:type="paragraph" w:customStyle="1" w:styleId="TableParagraph">
    <w:name w:val="Table Paragraph"/>
    <w:basedOn w:val="a"/>
    <w:uiPriority w:val="1"/>
    <w:qFormat/>
    <w:pPr>
      <w:spacing w:line="315" w:lineRule="exact"/>
      <w:ind w:left="110"/>
    </w:pPr>
  </w:style>
  <w:style w:type="paragraph" w:styleId="a5">
    <w:name w:val="Balloon Text"/>
    <w:basedOn w:val="a"/>
    <w:link w:val="a6"/>
    <w:rsid w:val="006A20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6A201B"/>
    <w:rPr>
      <w:rFonts w:ascii="Tahoma" w:eastAsia="Times New Roman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  <w:pPr>
      <w:ind w:left="1173" w:hanging="361"/>
    </w:pPr>
  </w:style>
  <w:style w:type="paragraph" w:customStyle="1" w:styleId="TableParagraph">
    <w:name w:val="Table Paragraph"/>
    <w:basedOn w:val="a"/>
    <w:uiPriority w:val="1"/>
    <w:qFormat/>
    <w:pPr>
      <w:spacing w:line="315" w:lineRule="exact"/>
      <w:ind w:left="110"/>
    </w:pPr>
  </w:style>
  <w:style w:type="paragraph" w:styleId="a5">
    <w:name w:val="Balloon Text"/>
    <w:basedOn w:val="a"/>
    <w:link w:val="a6"/>
    <w:rsid w:val="006A20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6A201B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vesbook.ru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ge.edu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fipi.ru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mon.gov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consultant.ru/-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2076</Words>
  <Characters>11839</Characters>
  <Application>Microsoft Office Word</Application>
  <DocSecurity>0</DocSecurity>
  <Lines>98</Lines>
  <Paragraphs>27</Paragraphs>
  <ScaleCrop>false</ScaleCrop>
  <Company/>
  <LinksUpToDate>false</LinksUpToDate>
  <CharactersWithSpaces>13888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Альфия Зуфаровна</cp:lastModifiedBy>
  <cp:revision>2</cp:revision>
  <dcterms:created xsi:type="dcterms:W3CDTF">2023-09-14T17:25:00Z</dcterms:created>
  <dcterms:modified xsi:type="dcterms:W3CDTF">2023-11-02T05:57:00Z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2023-05-03T00:00:00Z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2023-09-14T00:00:00Z</vt:filetime>
  </property>
  <property fmtid="{D5CDD505-2E9C-101B-9397-08002B2CF9AE}" pid="5" name="KSOProductBuildVer">
    <vt:lpwstr>1049-12.2.0.13201</vt:lpwstr>
  </property>
  <property fmtid="{D5CDD505-2E9C-101B-9397-08002B2CF9AE}" pid="6" name="ICV">
    <vt:lpwstr>81F501A693714403B2F9F7D811A3DE8D_12</vt:lpwstr>
  </property>
</Properties>
</file>